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Oberfeldstrasse 43, 8408 Winterthur</w:t>
          </w:r>
        </w:p>
        <w:p>
          <w:pPr>
            <w:spacing w:before="0" w:after="0"/>
          </w:pPr>
          <w:r>
            <w:t>743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