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6848252" name="6e8f6c00-10c9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366563" name="6e8f6c00-10c9-11f1-a124-71af2a5d481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9058527" name="98f41540-10c9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204305" name="98f41540-10c9-11f1-a124-71af2a5d481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2211992" name="1056fad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8156962" name="1056fad0-10ca-11f1-a124-71af2a5d48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1645379" name="1a085d3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0747419" name="1a085d30-10ca-11f1-a124-71af2a5d481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8182255" name="233351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147335" name="23335180-10ca-11f1-a124-71af2a5d481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2058408" name="2ab2dfc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9239939" name="2ab2dfc0-10ca-11f1-a124-71af2a5d481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4617622" name="96d07c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8890532" name="96d07c80-10ca-11f1-a124-71af2a5d481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7064711" name="9be1c9e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3951527" name="9be1c9e0-10ca-11f1-a124-71af2a5d481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-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2753939" name="68e723e0-10cb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9771556" name="68e723e0-10cb-11f1-a124-71af2a5d481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813191" name="6d415640-10cb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361189" name="6d415640-10cb-11f1-a124-71af2a5d481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