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Halsgasse 23, 8640 Rapperswil-Jona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5823999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4244444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