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Halsgasse 23, 8640 Rapperswil-Jona</w:t>
          </w:r>
        </w:p>
        <w:p>
          <w:pPr>
            <w:spacing w:before="0" w:after="0"/>
          </w:pPr>
          <w:r>
            <w:t>740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