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5351901" name="089edcc0-1090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809903" name="089edcc0-1090-11f1-831c-4f486a750ab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7264394" name="0c23bdc0-1090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7760071" name="0c23bdc0-1090-11f1-831c-4f486a750ab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1958797" name="1e020560-1090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3247" name="1e020560-1090-11f1-831c-4f486a750ab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3237796" name="2314b250-1090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685856" name="2314b250-1090-11f1-831c-4f486a750ab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2794996" name="31a2bd80-1090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517598" name="31a2bd80-1090-11f1-831c-4f486a750ab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1258366" name="36150bc0-1090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757956" name="36150bc0-1090-11f1-831c-4f486a750ab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8148270" name="46e342f0-1090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1619281" name="46e342f0-1090-11f1-831c-4f486a750ab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7628028" name="4c4a2a60-1090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558760" name="4c4a2a60-1090-11f1-831c-4f486a750ab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Kleber gelblich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3037732" name="0c603510-1091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888848" name="0c603510-1091-11f1-831c-4f486a750ab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3734712" name="13b5a610-1091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369205" name="13b5a610-1091-11f1-831c-4f486a750ab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8101598" name="4ee970e0-1091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286634" name="4ee970e0-1091-11f1-831c-4f486a750ab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9084450" name="5232cf80-1091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4885632" name="5232cf80-1091-11f1-831c-4f486a750ab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Wohnung </w:t>
            </w:r>
          </w:p>
          <w:p>
            <w:pPr>
              <w:spacing w:before="0" w:after="0"/>
            </w:pPr>
            <w:r>
              <w:t>DG- EG </w:t>
            </w:r>
          </w:p>
          <w:p>
            <w:pPr>
              <w:spacing w:before="0" w:after="0"/>
            </w:pPr>
            <w:r>
              <w:t>Kamin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Kamin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1492605" name="74b66990-1091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7786069" name="74b66990-1091-11f1-831c-4f486a750ab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5966145" name="7d491580-1091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4948449" name="7d491580-1091-11f1-831c-4f486a750ab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/ 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ohne Kleber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6930496" name="99cb1950-1092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802070" name="99cb1950-1092-11f1-831c-4f486a750ab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8719512" name="9dd38230-1092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9551666" name="9dd38230-1092-11f1-831c-4f486a750ab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1570883" name="b9ee2e20-1092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083785" name="b9ee2e20-1092-11f1-831c-4f486a750ab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5539235" name="bd47e070-1092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2511718" name="bd47e070-1092-11f1-831c-4f486a750ab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/ 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9016649" name="debd65e0-1092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0524238" name="debd65e0-1092-11f1-831c-4f486a750ab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0905088" name="e1c2ddb0-1092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775555" name="e1c2ddb0-1092-11f1-831c-4f486a750ab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/ 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7176750" name="f190bbe0-1092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9094736" name="f190bbe0-1092-11f1-831c-4f486a750ab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7477675" name="faaac040-1092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761981" name="faaac040-1092-11f1-831c-4f486a750ab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6434047" name="7edfa920-1093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746995" name="7edfa920-1093-11f1-831c-4f486a750ab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7405282" name="83a74350-1093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1905" name="83a74350-1093-11f1-831c-4f486a750ab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8507685" name="528072f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776281" name="528072f0-1094-11f1-831c-4f486a750ab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8389159" name="58156f4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8312634" name="58156f40-1094-11f1-831c-4f486a750aba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Küchenabdeckung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2864444" name="6a7c6ee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2846417" name="6a7c6ee0-1094-11f1-831c-4f486a750ab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3652708" name="6f00e59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69748" name="6f00e590-1094-11f1-831c-4f486a750aba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1605121" name="7ae9734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2039774" name="7ae97340-1094-11f1-831c-4f486a750ab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5711272" name="804e10c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6270923" name="804e10c0-1094-11f1-831c-4f486a750aba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7167978" name="89bb654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650079" name="89bb6540-1094-11f1-831c-4f486a750aba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0181392" name="8d71b68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0351038" name="8d71b680-1094-11f1-831c-4f486a750aba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6271312" name="9933825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88575" name="99338250-1094-11f1-831c-4f486a750ab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5711297" name="b0e3cf4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9878198" name="b0e3cf40-1094-11f1-831c-4f486a750ab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674632" name="d0fe318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489531" name="d0fe3180-1094-11f1-831c-4f486a750aba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1194641" name="d512cf6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988413" name="d512cf60-1094-11f1-831c-4f486a750aba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5226767" name="fdb15ea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84876" name="fdb15ea0-1094-11f1-831c-4f486a750aba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7901637" name="054908c0-1095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2749" name="054908c0-1095-11f1-831c-4f486a750aba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Spachtelmasse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92899" name="a24294c0-1095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340273" name="a24294c0-1095-11f1-831c-4f486a750ab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8819573" name="a7f4dd10-1095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1515478" name="a7f4dd10-1095-11f1-831c-4f486a750aba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Halsgasse 23, 8640 Rapperswil-Jona</w:t>
          </w:r>
        </w:p>
        <w:p>
          <w:pPr>
            <w:spacing w:before="0" w:after="0"/>
          </w:pPr>
          <w:r>
            <w:t>740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