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Bergstrasse 24, 9410 Heiden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