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Bergstrasse 24, 9410 Heiden</w:t>
          </w:r>
        </w:p>
        <w:p>
          <w:pPr>
            <w:spacing w:before="0" w:after="0"/>
          </w:pPr>
          <w:r>
            <w:t>759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