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8127499" name="2fe5e5c0-1316-11f1-9a74-83dc699b5c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4299620" name="2fe5e5c0-1316-11f1-9a74-83dc699b5cc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9003456" name="3550c4d0-1316-11f1-9a74-83dc699b5c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5297254" name="3550c4d0-1316-11f1-9a74-83dc699b5cc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985496" name="47bf6590-1316-11f1-9a74-83dc699b5c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0671368" name="47bf6590-1316-11f1-9a74-83dc699b5cc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4374478" name="80755f20-1316-11f1-9a74-83dc699b5c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4981754" name="80755f20-1316-11f1-9a74-83dc699b5cc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9117682" name="2c90aad0-1317-11f1-9a74-83dc699b5c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1296476" name="2c90aad0-1317-11f1-9a74-83dc699b5cc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1469557" name="30fe1710-1317-11f1-9a74-83dc699b5c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189450" name="30fe1710-1317-11f1-9a74-83dc699b5cc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Bergstrasse 24, 9410 Heiden</w:t>
          </w:r>
        </w:p>
        <w:p>
          <w:pPr>
            <w:spacing w:before="0" w:after="0"/>
          </w:pPr>
          <w:r>
            <w:t>759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