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Kirchweg 39, 8102 Oberengstringen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438279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28045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