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398479" name="251a0f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134156" name="251a0f50-12ed-11f1-a161-6f843e80b03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41761" name="28e2d72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234035" name="28e2d720-12ed-11f1-a161-6f843e80b03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372471" name="3c811e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082473" name="3c811e40-12ed-11f1-a161-6f843e80b03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119521" name="47552e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81938" name="47552eb0-12ed-11f1-a161-6f843e80b0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066712" name="5511b91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44044" name="5511b910-12ed-11f1-a161-6f843e80b03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147926" name="5d64eb0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538962" name="5d64eb00-12ed-11f1-a161-6f843e80b0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664366" name="669bc6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569003" name="669bc630-12ed-11f1-a161-6f843e80b03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430250" name="6a36a0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686446" name="6a36a030-12ed-11f1-a161-6f843e80b03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543789" name="7859667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315126" name="78596670-12ed-11f1-a161-6f843e80b03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821958" name="7fac18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91291" name="7fac1850-12ed-11f1-a161-6f843e80b0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034961" name="f05557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367166" name="f05557b0-12ed-11f1-a161-6f843e80b0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801424" name="f3ecaf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164001" name="f3ecaf40-12ed-11f1-a161-6f843e80b0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98676" name="0481ae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317569" name="0481ae00-12ee-11f1-a161-6f843e80b03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129583" name="099608a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754007" name="099608a0-12ee-11f1-a161-6f843e80b0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197753" name="914b179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18835" name="914b1790-12ee-11f1-a161-6f843e80b03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145450" name="965a1b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530778" name="965a1b00-12ee-11f1-a161-6f843e80b0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760518" name="81cc274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95017" name="81cc2740-12ef-11f1-a161-6f843e80b0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927406" name="858cd8c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369321" name="858cd8c0-12ef-11f1-a161-6f843e80b0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583951" name="98d956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38085" name="98d95660-12ef-11f1-a161-6f843e80b0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141742" name="9d28da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48320" name="9d28da60-12ef-11f1-a161-6f843e80b03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510508" name="ae63dd2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320442" name="ae63dd20-12ef-11f1-a161-6f843e80b03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3109" name="b58593f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325584" name="b58593f0-12ef-11f1-a161-6f843e80b03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402444" name="21cba04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750747" name="21cba040-12f0-11f1-a161-6f843e80b03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916279" name="257ac59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712567" name="257ac590-12f0-11f1-a161-6f843e80b03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500003" name="65b4ba3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143364" name="65b4ba30-12f0-11f1-a161-6f843e80b03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004981" name="69aaac8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88801" name="69aaac80-12f0-11f1-a161-6f843e80b03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032703" name="36ee6f1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562756" name="36ee6f10-12f1-11f1-a161-6f843e80b03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755711" name="3bab5a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706330" name="3bab5ae0-12f1-11f1-a161-6f843e80b03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149112" name="4776eab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226854" name="4776eab0-12f1-11f1-a161-6f843e80b03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656196" name="4b5424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714254" name="4b5424e0-12f1-11f1-a161-6f843e80b03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754438" name="8834dc6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17274" name="8834dc60-12f1-11f1-a161-6f843e80b03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570021" name="8cbb4ee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13568" name="8cbb4ee0-12f1-11f1-a161-6f843e80b03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633005" name="0d04f3d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658757" name="0d04f3d0-12f2-11f1-a161-6f843e80b03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710520" name="11e0642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422371" name="11e06420-12f2-11f1-a161-6f843e80b0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Kirchweg 39, 8102 Oberengstringen</w:t>
          </w:r>
        </w:p>
        <w:p>
          <w:pPr>
            <w:spacing w:before="0" w:after="0"/>
          </w:pPr>
          <w:r>
            <w:t>696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