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Hehlstrasse 9, 8135 Langnau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730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1368556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835414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