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8216714" name="f76c3fb0-0d74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23974" name="f76c3fb0-0d74-11f1-83ed-a3400c1ae22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9374307" name="fb57f8d0-0d74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826846" name="fb57f8d0-0d74-11f1-83ed-a3400c1ae22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2782305" name="0ab2a2d0-0d75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011527" name="0ab2a2d0-0d75-11f1-83ed-a3400c1ae22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4254022" name="1076ec80-0d75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068780" name="1076ec80-0d75-11f1-83ed-a3400c1ae22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0234427" name="45b1f020-0d75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29423" name="45b1f020-0d75-11f1-83ed-a3400c1ae22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6004555" name="4a505770-0d75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642204" name="4a505770-0d75-11f1-83ed-a3400c1ae22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8782380" name="63c781b0-0d75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075624" name="63c781b0-0d75-11f1-83ed-a3400c1ae22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5231251" name="699679c0-0d75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572817" name="699679c0-0d75-11f1-83ed-a3400c1ae22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4999511" name="2d2a4410-0d77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489972" name="2d2a4410-0d77-11f1-83ed-a3400c1ae22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8646757" name="33bade70-0d77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573363" name="33bade70-0d77-11f1-83ed-a3400c1ae22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0326426" name="4350bcb0-0d77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985267" name="4350bcb0-0d77-11f1-83ed-a3400c1ae22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0798247" name="494d2d60-0d77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927503" name="494d2d60-0d77-11f1-83ed-a3400c1ae22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2984551" name="9cbbb560-0d78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444050" name="9cbbb560-0d78-11f1-83ed-a3400c1ae22b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8805513" name="a29a3dd0-0d78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365387" name="a29a3dd0-0d78-11f1-83ed-a3400c1ae22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8243634" name="c0eadc90-0d78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497808" name="c0eadc90-0d78-11f1-83ed-a3400c1ae22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1121217" name="e51ebeb0-0d78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6962884" name="e51ebeb0-0d78-11f1-83ed-a3400c1ae22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6168070" name="56323190-0d79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006318" name="56323190-0d79-11f1-83ed-a3400c1ae22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1150576" name="5bc11360-0d79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87014" name="5bc11360-0d79-11f1-83ed-a3400c1ae22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5334451" name="6726dc80-0d79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588339" name="6726dc80-0d79-11f1-83ed-a3400c1ae22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6988068" name="6b70e240-0d79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928039" name="6b70e240-0d79-11f1-83ed-a3400c1ae22b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905762" name="771450a0-0d79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982809" name="771450a0-0d79-11f1-83ed-a3400c1ae22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7741175" name="7c121600-0d79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141760" name="7c121600-0d79-11f1-83ed-a3400c1ae22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1590857" name="5b7e2180-0d7a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278999" name="5b7e2180-0d7a-11f1-83ed-a3400c1ae22b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3579988" name="63a1df00-0d7a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465417" name="63a1df00-0d7a-11f1-83ed-a3400c1ae22b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/ 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4081337" name="da69a090-0d7b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310540" name="da69a090-0d7b-11f1-83ed-a3400c1ae22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8344665" name="de6c3d10-0d7b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455376" name="de6c3d10-0d7b-11f1-83ed-a3400c1ae22b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6561236" name="ad811620-0d7c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124485" name="ad811620-0d7c-11f1-83ed-a3400c1ae22b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1190232" name="b11671e0-0d7c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364822" name="b11671e0-0d7c-11f1-83ed-a3400c1ae22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7889181" name="e9e6f850-0d7c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435691" name="e9e6f850-0d7c-11f1-83ed-a3400c1ae22b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3145592" name="f5535120-0d7c-11f1-83ed-a3400c1ae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247622" name="f5535120-0d7c-11f1-83ed-a3400c1ae22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Hehlstrasse 9, 8135 Langnau am Albis</w:t>
          </w:r>
        </w:p>
        <w:p>
          <w:pPr>
            <w:spacing w:before="0" w:after="0"/>
          </w:pPr>
          <w:r>
            <w:t>730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