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Tägerstein 6, 8910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442604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130904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