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8159601" name="ce13ea60-0e45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750513" name="ce13ea60-0e45-11f1-9e17-490f6897922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4677328" name="db30d960-0e45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260975" name="db30d960-0e45-11f1-9e17-490f6897922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Waschküche/ Trockeraum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4653872" name="f9ed8060-0e45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054308" name="f9ed8060-0e45-11f1-9e17-490f6897922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194579" name="03f8e9a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55231" name="03f8e9a0-0e46-11f1-9e17-490f6897922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Rohrbandage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0454331" name="1c05fc9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288313" name="1c05fc90-0e46-11f1-9e17-490f6897922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5619896" name="218b688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391503" name="218b6880-0e46-11f1-9e17-490f6897922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462057" name="e0fc328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2014968" name="e0fc3280-0e46-11f1-9e17-490f6897922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7353907" name="e45ebe70-0e46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931741" name="e45ebe70-0e46-11f1-9e17-490f6897922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1112872" name="3362dce0-0e47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2852993" name="3362dce0-0e47-11f1-9e17-490f6897922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2640182" name="38583dd0-0e47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589121" name="38583dd0-0e47-11f1-9e17-490f6897922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7841870" name="59f48fb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622776" name="59f48fb0-0e48-11f1-9e17-490f6897922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5782738" name="5f88efc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73860" name="5f88efc0-0e48-11f1-9e17-490f6897922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5806478" name="72a2015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0464589" name="72a20150-0e48-11f1-9e17-490f6897922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198455" name="7529e4b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407454" name="7529e4b0-0e48-11f1-9e17-490f6897922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1881158" name="823dfa1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227239" name="823dfa10-0e48-11f1-9e17-490f6897922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2944407" name="876b820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359984" name="876b8200-0e48-11f1-9e17-490f6897922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753140" name="9852bf7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320236" name="9852bf70-0e48-11f1-9e17-490f6897922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9181097" name="9ca1f550-0e48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613978" name="9ca1f550-0e48-11f1-9e17-490f6897922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2243081" name="566dbd7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7390703" name="566dbd70-0e49-11f1-9e17-490f6897922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7775434" name="5b2922a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604891" name="5b2922a0-0e49-11f1-9e17-490f6897922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7245782" name="69b6437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036855" name="69b64370-0e49-11f1-9e17-490f6897922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63517" name="6f1d790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648131" name="6f1d7900-0e49-11f1-9e17-490f6897922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7790883" name="7893590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937192" name="78935900-0e49-11f1-9e17-490f6897922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4900883" name="822f379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824310" name="822f3790-0e49-11f1-9e17-490f6897922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1873119" name="8be68d6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4353745" name="8be68d60-0e49-11f1-9e17-490f6897922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0848934" name="91625c6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465535" name="91625c60-0e49-11f1-9e17-490f6897922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0789745" name="c7e1039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56593" name="c7e10390-0e49-11f1-9e17-490f6897922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4379327" name="cce61bf0-0e49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706318" name="cce61bf0-0e49-11f1-9e17-490f6897922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Schlafzimner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5257004" name="1d060aa0-0e4a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316262" name="1d060aa0-0e4a-11f1-9e17-490f6897922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4725847" name="212d4620-0e4a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4172944" name="212d4620-0e4a-11f1-9e17-490f6897922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9394914" name="47b180e0-0e4a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6242195" name="47b180e0-0e4a-11f1-9e17-490f6897922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810683" name="4d331c40-0e4a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176617" name="4d331c40-0e4a-11f1-9e17-490f6897922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3934479" name="482c27c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945838" name="482c27c0-0e4d-11f1-9e17-490f6897922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4846536" name="5099bf8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994961" name="5099bf80-0e4d-11f1-9e17-490f6897922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3063862" name="5b64f65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568259" name="5b64f650-0e4d-11f1-9e17-490f68979223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8830102" name="61e53d0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293384" name="61e53d00-0e4d-11f1-9e17-490f68979223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230730" name="7d30b21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528872" name="7d30b210-0e4d-11f1-9e17-490f68979223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0023858" name="816ab24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72343" name="816ab240-0e4d-11f1-9e17-490f6897922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9960130" name="e36a482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773983" name="e36a4820-0e4d-11f1-9e17-490f6897922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4271939" name="e758724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855973" name="e7587240-0e4d-11f1-9e17-490f68979223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3958607" name="f11ac49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6922529" name="f11ac490-0e4d-11f1-9e17-490f68979223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4013645" name="f5a3f63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5503570" name="f5a3f630-0e4d-11f1-9e17-490f6897922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Bad </w:t>
            </w:r>
          </w:p>
          <w:p>
            <w:pPr>
              <w:spacing w:before="0" w:after="0"/>
            </w:pPr>
            <w:r>
              <w:t>OG /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7366570" name="ffa80c70-0e4d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310221" name="ffa80c70-0e4d-11f1-9e17-490f6897922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9568084" name="032f8580-0e4e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369140" name="032f8580-0e4e-11f1-9e17-490f68979223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928646" name="03957dd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723757" name="03957dd0-0e4f-11f1-9e17-490f6897922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4004504" name="066e676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719563" name="066e6760-0e4f-11f1-9e17-490f68979223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5904165" name="12715ae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97345" name="12715ae0-0e4f-11f1-9e17-490f68979223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7328895" name="16ca06a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590755" name="16ca06a0-0e4f-11f1-9e17-490f68979223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8780807" name="2269565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687850" name="22695650-0e4f-11f1-9e17-490f68979223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4686481" name="2716158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1693286" name="27161580-0e4f-11f1-9e17-490f68979223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7363773" name="7328b95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612117" name="7328b950-0e4f-11f1-9e17-490f68979223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5484061" name="7669da9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3653339" name="7669da90-0e4f-11f1-9e17-490f68979223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8466139" name="e5c1bac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7454081" name="e5c1bac0-0e4f-11f1-9e17-490f68979223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4094840" name="ec091720-0e4f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227007" name="ec091720-0e4f-11f1-9e17-490f68979223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9169419" name="30a6b400-0e50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421967" name="30a6b400-0e50-11f1-9e17-490f68979223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8384101" name="35eea1c0-0e50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490110" name="35eea1c0-0e50-11f1-9e17-490f68979223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OG-DG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1713214" name="7d403b10-0e50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326502" name="7d403b10-0e50-11f1-9e17-490f68979223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1087248" name="81022510-0e50-11f1-9e17-490f689792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446030" name="81022510-0e50-11f1-9e17-490f68979223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Tägerstein 6, 8910 Affoltern am Albis</w:t>
          </w:r>
        </w:p>
        <w:p>
          <w:pPr>
            <w:spacing w:before="0" w:after="0"/>
          </w:pPr>
          <w:r>
            <w:t>737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footer.xml" Type="http://schemas.openxmlformats.org/officeDocument/2006/relationships/footer" Id="rId6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