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Hölzlistrasse 14, 8580 Amriswil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757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1519810686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829300888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