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6028248" name="8b296ce0-1244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331358" name="8b296ce0-1244-11f1-97f0-b533f66ebc0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351936" name="8fa86550-1244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253492" name="8fa86550-1244-11f1-97f0-b533f66ebc0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Abstellraum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2918633" name="a19d4230-1244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586032" name="a19d4230-1244-11f1-97f0-b533f66ebc0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3069423" name="a6314940-1244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03478" name="a6314940-1244-11f1-97f0-b533f66ebc0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6877027" name="bff84130-1244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705448" name="bff84130-1244-11f1-97f0-b533f66ebc0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7929693" name="c30002f0-1244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376263" name="c30002f0-1244-11f1-97f0-b533f66ebc0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5821867" name="c2952140-1246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900430" name="c2952140-1246-11f1-97f0-b533f66ebc0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2221539" name="c970a750-1246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515529" name="c970a750-1246-11f1-97f0-b533f66ebc0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5229004" name="d59a5cb0-1246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448174" name="d59a5cb0-1246-11f1-97f0-b533f66ebc0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2555079" name="dafd2570-1246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329592" name="dafd2570-1246-11f1-97f0-b533f66ebc0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3546931" name="e78638e0-1246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170892" name="e78638e0-1246-11f1-97f0-b533f66ebc0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4896455" name="eb9d20b0-1246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605772" name="eb9d20b0-1246-11f1-97f0-b533f66ebc0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7447683" name="610547b0-1247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800821" name="610547b0-1247-11f1-97f0-b533f66ebc0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5948037" name="67cf4190-1247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018811" name="67cf4190-1247-11f1-97f0-b533f66ebc0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0574998" name="72c558f0-1247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935601" name="72c558f0-1247-11f1-97f0-b533f66ebc0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042318" name="769796a0-1247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052027" name="769796a0-1247-11f1-97f0-b533f66ebc0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1189137" name="9bc56920-1247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821845" name="9bc56920-1247-11f1-97f0-b533f66ebc0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4359560" name="9edd0960-1247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263205" name="9edd0960-1247-11f1-97f0-b533f66ebc0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2494115" name="24eeefa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249333" name="24eeefa0-1248-11f1-97f0-b533f66ebc0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9652600" name="29bfd8a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418293" name="29bfd8a0-1248-11f1-97f0-b533f66ebc0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9766234" name="3e4ac9b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535542" name="3e4ac9b0-1248-11f1-97f0-b533f66ebc0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4327086" name="432b431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542702" name="432b4310-1248-11f1-97f0-b533f66ebc0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2732578" name="524d50e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468352" name="524d50e0-1248-11f1-97f0-b533f66ebc0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8237645" name="55b5d04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09339" name="55b5d040-1248-11f1-97f0-b533f66ebc0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266202" name="5ed9bfb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915795" name="5ed9bfb0-1248-11f1-97f0-b533f66ebc0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0816123" name="64a2eb6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438447" name="64a2eb60-1248-11f1-97f0-b533f66ebc0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5767444" name="a075b55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541681" name="a075b550-1248-11f1-97f0-b533f66ebc0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2259361" name="a61d765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651022" name="a61d7650-1248-11f1-97f0-b533f66ebc0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Gang </w:t>
            </w:r>
          </w:p>
          <w:p>
            <w:pPr>
              <w:spacing w:before="0" w:after="0"/>
            </w:pPr>
            <w:r>
              <w:t>EG/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8312169" name="f8d7bef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387257" name="f8d7bef0-1248-11f1-97f0-b533f66ebc0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4527583" name="fc777af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041381" name="fc777af0-1248-11f1-97f0-b533f66ebc0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4711927" name="3c4ce16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607892" name="3c4ce160-1249-11f1-97f0-b533f66ebc0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7193872" name="3f5df1f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236724" name="3f5df1f0-1249-11f1-97f0-b533f66ebc0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2094329" name="510ee80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874504" name="510ee800-1249-11f1-97f0-b533f66ebc0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7964533" name="7a2da3c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582380" name="7a2da3c0-1249-11f1-97f0-b533f66ebc0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0057473" name="e6b1ca8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957162" name="e6b1ca80-1249-11f1-97f0-b533f66ebc0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4175616" name="e9d0489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717938" name="e9d04890-1249-11f1-97f0-b533f66ebc0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2012884" name="fc8197a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473520" name="fc8197a0-1249-11f1-97f0-b533f66ebc0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3761471" name="ff29380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8403" name="ff293800-1249-11f1-97f0-b533f66ebc0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1726562" name="4885e390-124a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594917" name="4885e390-124a-11f1-97f0-b533f66ebc0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4381155" name="4d33b430-124a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930419" name="4d33b430-124a-11f1-97f0-b533f66ebc0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1935072" name="4be63020-124b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007157" name="4be63020-124b-11f1-97f0-b533f66ebc0e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0856045" name="4f69ffb0-124b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9200782" name="4f69ffb0-124b-11f1-97f0-b533f66ebc0e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Hölzlistrasse 14, 8580 Amriswil</w:t>
          </w:r>
        </w:p>
        <w:p>
          <w:pPr>
            <w:spacing w:before="0" w:after="0"/>
          </w:pPr>
          <w:r>
            <w:t>757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