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306754" name="c77e820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631414" name="c77e8200-0d69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8913470" name="cb3a789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6789941" name="cb3a7890-0d69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8750466" name="e382bfc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3050568" name="e382bfc0-0d69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6346960" name="e83a2d5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8239104" name="e83a2d50-0d69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3590314" name="f99477e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2434579" name="f99477e0-0d69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1531980" name="fc981af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4586886" name="fc981af0-0d69-11f1-9f6f-c3de6f6daf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0397521" name="10e3b91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5292014" name="10e3b910-0d6a-11f1-9f6f-c3de6f6daf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6497980" name="18dfca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298790" name="18dfca50-0d6a-11f1-9f6f-c3de6f6daf4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8976818" name="235ce12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608578" name="235ce120-0d6a-11f1-9f6f-c3de6f6daf4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2851231" name="26af678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803165" name="26af6780-0d6a-11f1-9f6f-c3de6f6daf4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6494164" name="320cf34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7001035" name="320cf340-0d6a-11f1-9f6f-c3de6f6daf4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0699421" name="36099c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1888273" name="36099c50-0d6a-11f1-9f6f-c3de6f6daf44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8721676" name="464382c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582315" name="464382c0-0d6a-11f1-9f6f-c3de6f6daf44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362132" name="4a330c7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041018" name="4a330c70-0d6a-11f1-9f6f-c3de6f6daf44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3263513" name="56a738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227691" name="56a73850-0d6a-11f1-9f6f-c3de6f6daf4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4437584" name="58a097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471149" name="58a09750-0d6a-11f1-9f6f-c3de6f6daf44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0733421" name="d4e778b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5794063" name="d4e778b0-0d6a-11f1-9f6f-c3de6f6daf44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7294106" name="d7e6aef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6425414" name="d7e6aef0-0d6a-11f1-9f6f-c3de6f6daf44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