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 geleimt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35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zu Aussenwand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Schindeln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bereits duech Bauherr analysiert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175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140.00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Verkleidungs- und Konstruktionsholz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Heizung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Püntenstrasse 10, 8152 Opfikon, Schweiz</w:t>
          </w:r>
        </w:p>
        <w:p>
          <w:pPr>
            <w:spacing w:before="0" w:after="0"/>
          </w:pPr>
          <w:r>
            <w:t>733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