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Püntenstrasse 10, 8152 Opfikon,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461510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49023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