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655847" name="e815391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79417" name="e8153910-0ccd-11f1-a67a-21b56f64e2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479470" name="ed0d592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333255" name="ed0d5920-0ccd-11f1-a67a-21b56f64e28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179100" name="0fecced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296623" name="0fecced0-0cce-11f1-a67a-21b56f64e28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240609" name="1370775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699186" name="13707750-0cce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geleimt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568487" name="3295cb3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85497" name="3295cb30-0cce-11f1-a67a-21b56f64e2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969816" name="3bbe9ca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92242" name="3bbe9ca0-0cce-11f1-a67a-21b56f64e2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3828401" name="5bda376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740850" name="5bda3760-0cce-11f1-a67a-21b56f64e28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898196" name="5eb591f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56513" name="5eb591f0-0cce-11f1-a67a-21b56f64e2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14527" name="7895902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99834" name="78959020-0cce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55141" name="809c4f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2259" name="809c4fc0-0cce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472744" name="9c77a8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132262" name="9c77a8c0-0cce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987792" name="a343505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555084" name="a3435050-0cce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406497" name="1a323e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683392" name="1a323e60-0ccf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852338" name="20b0141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634172" name="20b01410-0ccf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902068" name="3c86b22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84124" name="3c86b220-0ccf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708094" name="41c37c5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836280" name="41c37c50-0ccf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046607" name="79059a9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616281" name="79059a90-0ccf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716290" name="7ddf84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743221" name="7ddf8440-0ccf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149561" name="9a08fd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13328" name="9a08fd40-0ccf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996872" name="9fdc140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013891" name="9fdc1400-0ccf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9770079" name="afbf4ef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395869" name="afbf4ef0-0ccf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995768" name="b4fd51a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972357" name="b4fd51a0-0ccf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651981" name="c5eea13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88871" name="c5eea130-0ccf-11f1-a67a-21b56f64e2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24955" name="e2591ad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984329" name="e2591ad0-0ccf-11f1-a67a-21b56f64e28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609144" name="fe6dfa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758669" name="fe6dfa60-0ccf-11f1-a67a-21b56f64e28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260794" name="046d032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501384" name="046d0320-0cd0-11f1-a67a-21b56f64e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084663" name="178b6b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397774" name="178b6be0-0cd0-11f1-a67a-21b56f64e28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130340" name="1f02479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886651" name="1f024790-0cd0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424978" name="312894b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803989" name="312894b0-0cd0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117007" name="34a908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952919" name="34a908e0-0cd0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111091" name="438b7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601184" name="438b75a0-0cd0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281046" name="49c9aa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56615" name="49c9aa40-0cd0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256826" name="555dd6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269643" name="555dd660-0cd0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4457441" name="60905a8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167237" name="60905a80-0cd0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455340" name="7e9068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194398" name="7e906840-0cd0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316899" name="7522778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76789" name="75227780-0cd0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138955" name="a6930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269296" name="a69305a0-0cd0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035580" name="aae0dbf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35454" name="aae0dbf0-0cd0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zu 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928000" name="c1155e5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297781" name="c1155e50-0cd0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394238" name="c95074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259046" name="c9507460-0cd0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 und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774069" name="023c23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718251" name="023c23f0-0cd1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2452428" name="057d6c4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61705" name="057d6c40-0cd1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625471" name="25a9a8d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73214" name="25a9a8d0-0cd1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662302" name="30d1578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73077" name="30d15780-0cd1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060217" name="5108909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1411" name="51089090-0cd1-11f1-a67a-21b56f64e28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905634" name="56cc3e0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350309" name="56cc3e00-0cd1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81420" name="6ddec4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796823" name="6ddec450-0cd1-11f1-a67a-21b56f64e28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857277" name="72e478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61239" name="72e478f0-0cd1-11f1-a67a-21b56f64e28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767338" name="81dd53e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290596" name="81dd53e0-0cd1-11f1-a67a-21b56f64e28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865519" name="8480124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207820" name="84801240-0cd1-11f1-a67a-21b56f64e28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0457466" name="97d9883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591788" name="97d98830-0cd1-11f1-a67a-21b56f64e28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118421" name="9d8d572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942236" name="9d8d5720-0cd1-11f1-a67a-21b56f64e28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Eingangsgeschoss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002093" name="b3acf1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456133" name="b3acf1f0-0cd1-11f1-a67a-21b56f64e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691079" name="b950bb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114772" name="b950bb50-0cd1-11f1-a67a-21b56f64e28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Püntenstrasse 10, 8152 Opfikon, Schweiz</w:t>
          </w:r>
        </w:p>
        <w:p>
          <w:pPr>
            <w:spacing w:before="0" w:after="0"/>
          </w:pPr>
          <w:r>
            <w:t>733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