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Weingasse 5+7, 8916 Jonen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685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14685520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70702341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