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4510081" name="9d5cf04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482693" name="9d5cf040-069a-11f1-abe9-233c1fc7588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5211635" name="a1d30f1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236025" name="a1d30f10-069a-11f1-abe9-233c1fc75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9782091" name="b0245f6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916730" name="b0245f60-069a-11f1-abe9-233c1fc758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8107525" name="b5b0a92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069561" name="b5b0a920-069a-11f1-abe9-233c1fc7588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6195531" name="bd47de1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050847" name="bd47de10-069a-11f1-abe9-233c1fc758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056907" name="c1cf891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728474" name="c1cf8910-069a-11f1-abe9-233c1fc758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1114860" name="d3d4929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406130" name="d3d49290-069a-11f1-abe9-233c1fc758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2593048" name="dcc3dd7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41284" name="dcc3dd70-069a-11f1-abe9-233c1fc7588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9112684" name="fe4b3d3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288569" name="fe4b3d30-069a-11f1-abe9-233c1fc7588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303239" name="01f35da0-069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058874" name="01f35da0-069b-11f1-abe9-233c1fc7588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einschichtiger 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559179" name="0edc4450-069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278994" name="0edc4450-069b-11f1-abe9-233c1fc7588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052412" name="16cbab60-069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559029" name="16cbab60-069b-11f1-abe9-233c1fc7588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9006431" name="b61facb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575065" name="b61facb0-069c-11f1-abe9-233c1fc7588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1226370" name="ba490b1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243549" name="ba490b10-069c-11f1-abe9-233c1fc7588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02629" name="d933c6f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658991" name="d933c6f0-069c-11f1-abe9-233c1fc7588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209684" name="dc5eef3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565443" name="dc5eef30-069c-11f1-abe9-233c1fc7588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und 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einschichtiger Bodenbelag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0763762" name="e768b5a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814445" name="e768b5a0-069c-11f1-abe9-233c1fc7588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1191479" name="ed3feb1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508926" name="ed3feb10-069c-11f1-abe9-233c1fc7588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122023" name="12c839a0-069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838629" name="12c839a0-069d-11f1-abe9-233c1fc7588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1253124" name="16ef4e10-069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083648" name="16ef4e10-069d-11f1-abe9-233c1fc758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7863555" name="36eb0f50-069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64305" name="36eb0f50-069e-11f1-abe9-233c1fc7588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8024068" name="596a3c90-069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760340" name="596a3c90-069e-11f1-abe9-233c1fc7588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einschichtiger Bodenbelag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8243058" name="442c95f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411035" name="442c95f0-06a1-11f1-abe9-233c1fc7588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0018675" name="4a44cc0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973686" name="4a44cc00-06a1-11f1-abe9-233c1fc758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5936067" name="9e0f733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371720" name="9e0f7330-06a1-11f1-abe9-233c1fc7588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8024487" name="a394df2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61679" name="a394df20-06a1-11f1-abe9-233c1fc7588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3738776" name="a96fe52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441026" name="a96fe520-06a1-11f1-abe9-233c1fc7588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5085514" name="af471a9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837195" name="af471a90-06a1-11f1-abe9-233c1fc7588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Floorflex geleimt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7820662" name="f9388730-0ca3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371520" name="f9388730-0ca3-11f1-a67a-21b56f64e28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3629507" name="0cd5bce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954201" name="0cd5bce0-0ca4-11f1-a67a-21b56f64e2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0858364" name="1eba6d2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092" name="1eba6d20-0ca4-11f1-a67a-21b56f64e28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6958132" name="2169d5b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781438" name="2169d5b0-0ca4-11f1-a67a-21b56f64e28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040433" name="2e92f9b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349073" name="2e92f9b0-0ca4-11f1-a67a-21b56f64e28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930524" name="329a9f4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56342" name="329a9f40-0ca4-11f1-a67a-21b56f64e28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Fensterrahmem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0603638" name="5049f4f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703318" name="5049f4f0-0ca4-11f1-a67a-21b56f64e28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0808732" name="59b4634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910185" name="59b46340-0ca4-11f1-a67a-21b56f64e28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5840026" name="764a80c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507900" name="764a80c0-0ca4-11f1-a67a-21b56f64e28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5359702" name="7d31035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941990" name="7d310350-0ca4-11f1-a67a-21b56f64e28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Floorflex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9664012" name="effcfba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166104" name="effcfba0-0ca4-11f1-a67a-21b56f64e28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1269617" name="fdbdf2d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176895" name="fdbdf2d0-0ca4-11f1-a67a-21b56f64e28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7105963" name="5e51759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60301" name="5e517590-0ca5-11f1-a67a-21b56f64e28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86521" name="60c6462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945888" name="60c64620-0ca5-11f1-a67a-21b56f64e28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9636666" name="6f88329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589873" name="6f883290-0ca5-11f1-a67a-21b56f64e28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7292644" name="74b6a4e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68077" name="74b6a4e0-0ca5-11f1-a67a-21b56f64e28c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Floorflex geleimt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9319663" name="bb34450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439034" name="bb344500-0ca8-11f1-a67a-21b56f64e28c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9368687" name="bda4a8c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21847" name="bda4a8c0-0ca8-11f1-a67a-21b56f64e28c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0686762" name="d5a07da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025669" name="d5a07da0-0ca8-11f1-a67a-21b56f64e28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4570791" name="d8fc79e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970234" name="d8fc79e0-0ca8-11f1-a67a-21b56f64e28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4691651" name="e599d8a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935779" name="e599d8a0-0ca8-11f1-a67a-21b56f64e28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13476" name="f44026c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490326" name="f44026c0-0ca8-11f1-a67a-21b56f64e28c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8319228" name="0313514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247937" name="03135140-0ca9-11f1-a67a-21b56f64e28c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517680" name="0768056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276616" name="07680560-0ca9-11f1-a67a-21b56f64e28c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0230038" name="276eb89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697554" name="276eb890-0ca9-11f1-a67a-21b56f64e28c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2377957" name="2e1ee8e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717221" name="2e1ee8e0-0ca9-11f1-a67a-21b56f64e28c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6058111" name="3920c01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595227" name="3920c010-0ca9-11f1-a67a-21b56f64e28c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7100659" name="3f1170f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06322" name="3f1170f0-0ca9-11f1-a67a-21b56f64e28c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5032488" name="3447080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610138" name="34470800-0caa-11f1-a67a-21b56f64e28c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686177" name="4192811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280323" name="41928110-0caa-11f1-a67a-21b56f64e28c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8080245" name="a9d7507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448788" name="a9d75070-0caa-11f1-a67a-21b56f64e28c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0414251" name="b213ed2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853838" name="b213ed20-0caa-11f1-a67a-21b56f64e28c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 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520782" name="2da82ae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680506" name="2da82ae0-0cac-11f1-a67a-21b56f64e28c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1487786" name="31661d4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840491" name="31661d40-0cac-11f1-a67a-21b56f64e28c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 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231827" name="40a4b3c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243639" name="40a4b3c0-0cac-11f1-a67a-21b56f64e28c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2401682" name="43e81ef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532299" name="43e81ef0-0cac-11f1-a67a-21b56f64e28c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 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7777708" name="4a67a25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406425" name="4a67a250-0cac-11f1-a67a-21b56f64e28c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6362837" name="557bf01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834705" name="557bf010-0cac-11f1-a67a-21b56f64e28c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3899774" name="22914fa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988377" name="22914fa0-0cad-11f1-a67a-21b56f64e28c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4323236" name="3494364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046321" name="34943640-0cad-11f1-a67a-21b56f64e28c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2237689" name="61dee87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905225" name="61dee870-0cad-11f1-a67a-21b56f64e28c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0565205" name="64ea059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347940" name="64ea0590-0cad-11f1-a67a-21b56f64e28c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Weingasse 5+7, 8916 Jonen</w:t>
          </w:r>
        </w:p>
        <w:p>
          <w:pPr>
            <w:spacing w:before="0" w:after="0"/>
          </w:pPr>
          <w:r>
            <w:t>685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footer.xml" Type="http://schemas.openxmlformats.org/officeDocument/2006/relationships/footer" Id="rId7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