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NBP Badenerstrasse 56 Dietikon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746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