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74035" name="d5f42a80-109b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804000" name="d5f42a80-109b-11f1-ae26-01fa636aea6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562496" name="032d297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3855660" name="032d2970-109c-11f1-ae26-01fa636aea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0101557" name="10ad200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864859" name="10ad2000-109c-11f1-ae26-01fa636aea6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1794143" name="2451338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050483" name="24513380-109c-11f1-ae26-01fa636aea6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6428566" name="33d0075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803706" name="33d00750-109c-11f1-ae26-01fa636aea6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7747102" name="3c4a223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623503" name="3c4a2230-109c-11f1-ae26-01fa636aea61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1949213" name="4be7c8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3779570" name="4be7c8a0-109c-11f1-ae26-01fa636aea6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2489954" name="56ce9dc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653877" name="56ce9dc0-109c-11f1-ae26-01fa636aea61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1728372" name="beaff0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9421698" name="beaff060-109c-11f1-ae26-01fa636aea6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11042958" name="cedfc4b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102969" name="cedfc4b0-109c-11f1-ae26-01fa636aea6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1433125" name="e1b600e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750920" name="e1b600e0-109c-11f1-ae26-01fa636aea6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83825369" name="f1b3056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4720957" name="f1b30560-109c-11f1-ae26-01fa636aea6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5630276" name="fff7f9a0-109c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5744000" name="fff7f9a0-109c-11f1-ae26-01fa636aea6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1220155" name="0e5de36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771507" name="0e5de360-109d-11f1-ae26-01fa636aea61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links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4273196" name="1e55429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754073" name="1e554290-109d-11f1-ae26-01fa636aea61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56, rechts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Staubstempel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9663489" name="2b58b620-109d-11f1-ae26-01fa636aea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6164368" name="2b58b620-109d-11f1-ae26-01fa636aea6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