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Höhenstrasse 12, 8344 Bäretswil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679009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67300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