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/ 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/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7126009" name="c7f3e180-1179-11f1-bab4-c3490887b6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0945572" name="c7f3e180-1179-11f1-bab4-c3490887b66c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2498988" name="cbd98020-1179-11f1-bab4-c3490887b6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8142294" name="cbd98020-1179-11f1-bab4-c3490887b66c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/ klein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035508" name="dc0adb10-1179-11f1-bab4-c3490887b6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7481448" name="dc0adb10-1179-11f1-bab4-c3490887b66c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6750138" name="e18f5ca0-1179-11f1-bab4-c3490887b6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5050629" name="e18f5ca0-1179-11f1-bab4-c3490887b66c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/ gross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7436389" name="fc083f70-1179-11f1-bab4-c3490887b6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5220718" name="fc083f70-1179-11f1-bab4-c3490887b66c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9703434" name="01cb2990-117a-11f1-bab4-c3490887b6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6892191" name="01cb2990-117a-11f1-bab4-c3490887b66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/ gross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7463429" name="0c7f07d0-117a-11f1-bab4-c3490887b6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1700878" name="0c7f07d0-117a-11f1-bab4-c3490887b66c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8260381" name="10469720-117a-11f1-bab4-c3490887b6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9191333" name="10469720-117a-11f1-bab4-c3490887b66c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1918108" name="1e1a04e0-117a-11f1-bab4-c3490887b6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0110126" name="1e1a04e0-117a-11f1-bab4-c3490887b66c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7519800" name="235dd3f0-117a-11f1-bab4-c3490887b6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5368246" name="235dd3f0-117a-11f1-bab4-c3490887b66c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/ 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4260471" name="7a84f720-117b-11f1-bab4-c3490887b6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2083013" name="7a84f720-117b-11f1-bab4-c3490887b66c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1585067" name="80749690-117b-11f1-bab4-c3490887b6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7093416" name="80749690-117b-11f1-bab4-c3490887b66c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1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Höhenstrasse 12, 8344 Bäretswil</w:t>
          </w:r>
        </w:p>
        <w:p>
          <w:pPr>
            <w:spacing w:before="0" w:after="0"/>
          </w:pPr>
          <w:r>
            <w:t>748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footer.xml" Type="http://schemas.openxmlformats.org/officeDocument/2006/relationships/footer" Id="rId1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