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4325428" name="a3a235a0-1162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429446" name="a3a235a0-1162-11f1-a65f-c56f5e5b699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6798367" name="f35be870-1162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442362" name="f35be870-1162-11f1-a65f-c56f5e5b699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5758668" name="e274dca0-1163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513269" name="e274dca0-1163-11f1-a65f-c56f5e5b699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2.Lage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0706026" name="f8d00460-1164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820829" name="f8d00460-1164-11f1-a65f-c56f5e5b699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9228415" name="ff50e750-1164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655030" name="ff50e750-1164-11f1-a65f-c56f5e5b699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7368479" name="2241c22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922310" name="2241c220-1165-11f1-a65f-c56f5e5b699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9314669" name="272c74b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313607" name="272c74b0-1165-11f1-a65f-c56f5e5b699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1118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3754503" name="a202d62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730041" name="a202d620-1165-11f1-a65f-c56f5e5b699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1118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9503351" name="e0d5247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603300" name="e0d52470-1165-11f1-a65f-c56f5e5b699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1117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6225181" name="4a736950-1166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678691" name="4a736950-1166-11f1-a65f-c56f5e5b699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1116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7640295" name="95e2c840-1166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940295" name="95e2c840-1166-11f1-a65f-c56f5e5b699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1109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9790465" name="a3f78f50-1167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892392" name="a3f78f50-1167-11f1-a65f-c56f5e5b699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1109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8865324" name="af5a9950-1167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276798" name="af5a9950-1167-11f1-a65f-c56f5e5b699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2896902" name="79d3550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505352" name="79d35500-1168-11f1-a65f-c56f5e5b699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5794498" name="cd70839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450534" name="cd708390-1168-11f1-a65f-c56f5e5b699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7973606" name="d04686f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996652" name="d04686f0-1168-11f1-a65f-c56f5e5b699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1358256" name="2c48258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025545" name="2c482580-1169-11f1-a65f-c56f5e5b699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9229077" name="4317885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063571" name="43178850-1169-11f1-a65f-c56f5e5b699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4786603" name="454f9e0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22450" name="454f9e00-1169-11f1-a65f-c56f5e5b699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5371058" name="10390af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994452" name="10390af0-116c-11f1-a65f-c56f5e5b699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9236312" name="16808e6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864169" name="16808e60-116c-11f1-a65f-c56f5e5b699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2005274" name="36c8905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962063" name="36c89050-116c-11f1-a65f-c56f5e5b699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2794415" name="3d840b4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614127" name="3d840b40-116c-11f1-a65f-c56f5e5b699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1276567" name="5838225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838004" name="58382250-116c-11f1-a65f-c56f5e5b699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3318779" name="b4522ae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485719" name="b4522ae0-116c-11f1-a65f-c56f5e5b699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210038" name="066250d0-116d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391919" name="066250d0-116d-11f1-a65f-c56f5e5b699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861246" name="76036f00-116d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82623" name="76036f00-116d-11f1-a65f-c56f5e5b699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4532022" name="14082970-116e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562735" name="14082970-116e-11f1-a65f-c56f5e5b699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1190321" name="c2c06720-116e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180074" name="c2c06720-116e-11f1-a65f-c56f5e5b699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1549084" name="1fe74bd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460818" name="1fe74bd0-116f-11f1-a65f-c56f5e5b699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8402984" name="5cd71e8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588156" name="5cd71e80-116f-11f1-a65f-c56f5e5b699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1220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9377892" name="a619b26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553199" name="a619b260-116f-11f1-a65f-c56f5e5b699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6509588" name="ea62c6a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962513" name="ea62c6a0-116f-11f1-a65f-c56f5e5b699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5057618" name="ffb1f21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337855" name="ffb1f210-116f-11f1-a65f-c56f5e5b699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NBP FWH Wände</w:t>
          </w:r>
        </w:p>
        <w:p>
          <w:pPr>
            <w:spacing w:before="0" w:after="0"/>
          </w:pPr>
          <w:r>
            <w:t>751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