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Schulstrasse 18, 4104 Oberwil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718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0744711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9755458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