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931780" name="860b026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753587" name="860b0260-0cad-11f1-ad8b-d34e1c1195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297642" name="8c94e60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368246" name="8c94e600-0cad-11f1-ad8b-d34e1c1195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328479" name="a0b57c8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354323" name="a0b57c80-0cad-11f1-ad8b-d34e1c1195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494339" name="a8b621a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924255" name="a8b621a0-0cad-11f1-ad8b-d34e1c1195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53236" name="b23e2a1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011838" name="b23e2a10-0cad-11f1-ad8b-d34e1c11950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271723" name="b66872d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814887" name="b66872d0-0cad-11f1-ad8b-d34e1c11950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870157" name="c25482f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711763" name="c25482f0-0cad-11f1-ad8b-d34e1c11950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442717" name="c98bbd9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894456" name="c98bbd90-0cad-11f1-ad8b-d34e1c1195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1545" name="d3e1eb7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024975" name="d3e1eb70-0cad-11f1-ad8b-d34e1c11950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34080" name="d8ba4e8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070158" name="d8ba4e80-0cad-11f1-ad8b-d34e1c11950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-OG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7680495" name="e24675a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520152" name="e24675a0-0cad-11f1-ad8b-d34e1c11950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805641" name="e8084e5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445387" name="e8084e50-0cad-11f1-ad8b-d34e1c11950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258304" name="4696642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632806" name="46966420-0cae-11f1-ad8b-d34e1c11950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14423" name="4bd0bd5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640183" name="4bd0bd50-0cae-11f1-ad8b-d34e1c1195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221477" name="a20b531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672334" name="a20b5310-0cae-11f1-ad8b-d34e1c1195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639740" name="a60f4f2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283736" name="a60f4f20-0cae-11f1-ad8b-d34e1c1195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882151" name="b79cdeb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457645" name="b79cdeb0-0cae-11f1-ad8b-d34e1c1195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090363" name="bb78b95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106218" name="bb78b950-0cae-11f1-ad8b-d34e1c11950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5012862" name="de74dec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916973" name="de74dec0-0cae-11f1-ad8b-d34e1c1195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242924" name="e6a4f85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12668" name="e6a4f850-0cae-11f1-ad8b-d34e1c11950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904097" name="b0d8e2d0-0caf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340855" name="b0d8e2d0-0caf-11f1-ad8b-d34e1c11950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949533" name="b7d02e40-0caf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0583" name="b7d02e40-0caf-11f1-ad8b-d34e1c11950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662972" name="3fa7442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12853" name="3fa74420-0cb0-11f1-ad8b-d34e1c11950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143891" name="44407b5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569387" name="44407b50-0cb0-11f1-ad8b-d34e1c1195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571136" name="e51349e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510338" name="e51349e0-0cb0-11f1-ad8b-d34e1c11950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282158" name="e92cf0d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915879" name="e92cf0d0-0cb0-11f1-ad8b-d34e1c1195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992596" name="264e0cb0-0cb1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427313" name="264e0cb0-0cb1-11f1-ad8b-d34e1c11950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741354" name="2d38adf0-0cb1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534133" name="2d38adf0-0cb1-11f1-ad8b-d34e1c11950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39593" name="f557f3d0-0cb2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853431" name="f557f3d0-0cb2-11f1-ad8b-d34e1c11950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406849" name="1817ac8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535712" name="1817ac80-0cb3-11f1-ad8b-d34e1c11950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058219" name="4813ea2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049846" name="4813ea20-0cb3-11f1-ad8b-d34e1c11950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5749806" name="4d21dc2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741699" name="4d21dc20-0cb3-11f1-ad8b-d34e1c11950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665619" name="aaa4ea9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258534" name="aaa4ea90-0cb3-11f1-ad8b-d34e1c11950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450893" name="ad9357f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963327" name="ad9357f0-0cb3-11f1-ad8b-d34e1c11950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094873" name="4b02b03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986594" name="4b02b030-0cb4-11f1-ad8b-d34e1c11950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259551" name="4f3a667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849112" name="4f3a6670-0cb4-11f1-ad8b-d34e1c11950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804039" name="ac5a946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481613" name="ac5a9460-0cb4-11f1-ad8b-d34e1c11950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278825" name="b4955c5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68717" name="b4955c50-0cb4-11f1-ad8b-d34e1c11950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Schulstrasse 18, 4104 Oberwil</w:t>
          </w:r>
        </w:p>
        <w:p>
          <w:pPr>
            <w:spacing w:before="0" w:after="0"/>
          </w:pPr>
          <w:r>
            <w:t>718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