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2571512" name="d5f42a80-109b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4453863" name="d5f42a80-109b-11f1-ae26-01fa636aea6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933580" name="032d297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023887" name="032d2970-109c-11f1-ae26-01fa636aea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9909706" name="10ad200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411303" name="10ad2000-109c-11f1-ae26-01fa636aea6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7567193" name="2451338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139895" name="24513380-109c-11f1-ae26-01fa636aea6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5626777" name="33d0075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2984554" name="33d00750-109c-11f1-ae26-01fa636aea6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0492966" name="3c4a223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7925252" name="3c4a2230-109c-11f1-ae26-01fa636aea6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9704655" name="4be7c8a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117113" name="4be7c8a0-109c-11f1-ae26-01fa636aea6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1061651" name="56ce9dc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820059" name="56ce9dc0-109c-11f1-ae26-01fa636aea6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links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8885208" name="beaff06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3371025" name="beaff060-109c-11f1-ae26-01fa636aea6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rechts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8743164" name="cedfc4b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448014" name="cedfc4b0-109c-11f1-ae26-01fa636aea6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links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8073694" name="e1b600e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561339" name="e1b600e0-109c-11f1-ae26-01fa636aea6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rechts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5579082" name="f1b3056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5518726" name="f1b30560-109c-11f1-ae26-01fa636aea6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links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0751020" name="fff7f9a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925962" name="fff7f9a0-109c-11f1-ae26-01fa636aea6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rechts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8418981" name="0e5de36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676620" name="0e5de360-109d-11f1-ae26-01fa636aea61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links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5073204" name="1e55429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435697" name="1e554290-109d-11f1-ae26-01fa636aea61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rechts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1548999" name="2b58b62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8241332" name="2b58b620-109d-11f1-ae26-01fa636aea61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