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Korkisolation </w:t>
            </w:r>
          </w:p>
          <w:p>
            <w:pPr>
              <w:spacing w:before="0" w:after="0" w:line="240" w:lineRule="auto"/>
            </w:pPr>
            <w:r>
              <w:t>Aussenwärmedämmung</w:t>
            </w:r>
          </w:p>
          <w:p>
            <w:pPr>
              <w:spacing w:before="0" w:after="0" w:line="240" w:lineRule="auto"/>
            </w:pPr>
            <w:r>
              <w:t>schwarz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Estrichtür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Fallrohre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Leuchtmittel, Estrich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Montageschaum</w:t>
            </w:r>
          </w:p>
          <w:p>
            <w:pPr>
              <w:spacing w:before="0" w:after="0" w:line="240" w:lineRule="auto"/>
            </w:pPr>
            <w:r>
              <w:t>diverse Bauteile, oft verdeckt</w:t>
            </w:r>
          </w:p>
          <w:p>
            <w:pPr>
              <w:spacing w:before="0" w:after="0" w:line="240" w:lineRule="auto"/>
            </w:pPr>
            <w:r>
              <w:t>braun-gelb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CP: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>Wasserleitungen</w:t>
            </w:r>
          </w:p>
          <w:p>
            <w:pPr>
              <w:spacing w:before="0" w:after="0" w:line="240" w:lineRule="auto"/>
            </w:pPr>
            <w:r>
              <w:t>grau/braun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FCKW: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Fenstergaube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alte Fenster</w:t>
            </w:r>
          </w:p>
          <w:p>
            <w:pPr>
              <w:spacing w:before="0" w:after="0" w:line="240" w:lineRule="auto"/>
            </w:pPr>
            <w:r>
              <w:t>weiss-grau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MaP-53</w:t>
            </w:r>
          </w:p>
          <w:p>
            <w:pPr>
              <w:spacing w:before="0" w:after="0" w:line="240" w:lineRule="auto"/>
            </w:pPr>
            <w:r>
              <w:t>MaP-58</w:t>
            </w:r>
          </w:p>
          <w:p>
            <w:pPr>
              <w:spacing w:before="0" w:after="0" w:line="240" w:lineRule="auto"/>
            </w:pPr>
            <w:r>
              <w:t>MaP-59</w:t>
            </w:r>
          </w:p>
          <w:p>
            <w:pPr>
              <w:spacing w:before="0" w:after="0" w:line="240" w:lineRule="auto"/>
            </w:pPr>
            <w:r>
              <w:t>MaP-61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diverse Anwendungen möglich </w:t>
            </w:r>
          </w:p>
          <w:p>
            <w:pPr>
              <w:spacing w:before="0" w:after="0" w:line="240" w:lineRule="auto"/>
            </w:pPr>
            <w:r>
              <w:t>Vorsicht bei Rückbau</w:t>
            </w:r>
          </w:p>
          <w:p>
            <w:pPr>
              <w:spacing w:before="0" w:after="0" w:line="240" w:lineRule="auto"/>
            </w:pPr>
            <w:r>
              <w:t>bei Verdacht umgehend Abklärungen treffen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Elektrotableau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MaP-55</w:t>
            </w:r>
          </w:p>
          <w:p>
            <w:pPr>
              <w:spacing w:before="0" w:after="0" w:line="240" w:lineRule="auto"/>
            </w:pPr>
            <w:r>
              <w:t>MaP-62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Versand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MaP-35</w:t>
            </w:r>
          </w:p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MaP-45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MaP-54</w:t>
            </w:r>
          </w:p>
          <w:p>
            <w:pPr>
              <w:spacing w:before="0" w:after="0" w:line="240" w:lineRule="auto"/>
            </w:pPr>
            <w:r>
              <w:t>MaP-63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Dachschindel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MaP-56</w:t>
            </w:r>
          </w:p>
          <w:p>
            <w:pPr>
              <w:spacing w:before="0" w:after="0" w:line="240" w:lineRule="auto"/>
            </w:pPr>
            <w:r>
              <w:t>MaP-65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weiss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MaP-57</w:t>
            </w:r>
          </w:p>
          <w:p>
            <w:pPr>
              <w:spacing w:before="0" w:after="0" w:line="240" w:lineRule="auto"/>
            </w:pPr>
            <w:r>
              <w:t>MaP-66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Küchenboden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MaP-41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Bodenaufbau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beige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MaP-64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Muss von Schadstoffsanierer abschliessend untersucht werden.</w:t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Bodenaufbau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Fensterbrüstung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Schimmel: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MaP-49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beige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Treppen und Zwischenböden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Treppenstufen</w:t>
            </w:r>
          </w:p>
          <w:p>
            <w:pPr>
              <w:spacing w:before="0" w:after="0" w:line="240" w:lineRule="auto"/>
            </w:pPr>
            <w:r>
              <w:t>schwarz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VM-38</w:t>
            </w:r>
          </w:p>
        </w:tc>
        <w:tc>
          <w:p>
            <w:pPr>
              <w:spacing w:before="0" w:after="0" w:line="240" w:lineRule="auto"/>
            </w:pPr>
            <w:r>
              <w:t>Zement Formteil</w:t>
            </w:r>
          </w:p>
          <w:p>
            <w:pPr>
              <w:spacing w:before="0" w:after="0" w:line="240" w:lineRule="auto"/>
            </w:pPr>
            <w:r>
              <w:t>Treppenstufen</w:t>
            </w:r>
          </w:p>
          <w:p>
            <w:pPr>
              <w:spacing w:before="0" w:after="0" w:line="240" w:lineRule="auto"/>
            </w:pPr>
            <w:r>
              <w:t>schwarz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VM-39</w:t>
            </w:r>
          </w:p>
        </w:tc>
        <w:tc>
          <w:p>
            <w:pPr>
              <w:spacing w:before="0" w:after="0" w:line="240" w:lineRule="auto"/>
            </w:pPr>
            <w:r>
              <w:t>Zement Formteil </w:t>
            </w:r>
          </w:p>
          <w:p>
            <w:pPr>
              <w:spacing w:before="0" w:after="0" w:line="240" w:lineRule="auto"/>
            </w:pPr>
            <w:r>
              <w:t>Fensterbank</w:t>
            </w:r>
          </w:p>
          <w:p>
            <w:pPr>
              <w:spacing w:before="0" w:after="0" w:line="240" w:lineRule="auto"/>
            </w:pPr>
            <w:r>
              <w:t>schwarz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DN70 Welschdörfli 1-5</w:t>
          </w:r>
        </w:p>
        <w:p>
          <w:pPr>
            <w:spacing w:before="0" w:after="0"/>
          </w:pPr>
          <w:r>
            <w:t>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