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DN70 Welschdörfli 1-5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952875" cy="2880000"/>
            <wp:effectExtent l="0" t="0" r="0" b="0"/>
            <wp:docPr id="47553842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40705170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9528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Aviatix AG</w:t>
            </w:r>
          </w:p>
          <w:p>
            <w:pPr>
              <w:spacing w:before="0" w:after="0" w:line="240" w:lineRule="auto"/>
            </w:pPr>
            <w:r>
              <w:rPr/>
              <w:t>Alte Gockhauserstrasse 12</w:t>
            </w:r>
          </w:p>
          <w:p>
            <w:pPr>
              <w:spacing w:before="0" w:after="0" w:line="240" w:lineRule="auto"/>
            </w:pPr>
            <w:r>
              <w:rPr/>
              <w:t>8044 Gockhausen</w:t>
            </w:r>
          </w:p>
          <w:p>
            <w:pPr>
              <w:spacing w:before="0" w:after="0" w:line="240" w:lineRule="auto"/>
            </w:pPr>
            <w:r>
              <w:rPr/>
              <w:t>Schweiz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  <w:jc w:val="center"/>
            </w:pPr>
            <w:r>
              <w:drawing>
                <wp:inline distT="0" distB="0" distL="0" distR="0">
                  <wp:extent cx="533400" cy="720000"/>
                  <wp:effectExtent l="0" t="0" r="0" b="0"/>
                  <wp:docPr id="868484319" name="" descr="image description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41062290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4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    <Relationship Target="media/document_image_rId4.jpeg" Type="http://schemas.openxmlformats.org/officeDocument/2006/relationships/image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