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weiss-grau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427127" name="7a343010-e846-11ef-b338-6f00e497c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623596" name="7a343010-e846-11ef-b338-6f00e497c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676879" name="82ad6090-e846-11ef-a7db-27772056f6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356628" name="82ad6090-e846-11ef-a7db-27772056f6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517160" name="58bae4a0-e847-11ef-950a-f9b7e87932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136394" name="58bae4a0-e847-11ef-950a-f9b7e87932b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884739" name="60a542a0-e847-11ef-86d3-c59a041cf2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306289" name="60a542a0-e847-11ef-86d3-c59a041cf2e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Estrich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>Aussenwärmedämmung</w:t>
            </w:r>
          </w:p>
          <w:p>
            <w:pPr>
              <w:spacing w:before="0" w:after="0"/>
            </w:pPr>
            <w:r>
              <w:t>schwarz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810942"/>
                  <wp:effectExtent l="0" t="0" r="0" b="0"/>
                  <wp:docPr id="748015886" name="852f3af0-e8be-11ef-aa58-170ae4b9d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959791" name="852f3af0-e8be-11ef-aa58-170ae4b9da0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810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810942"/>
                  <wp:effectExtent l="0" t="0" r="0" b="0"/>
                  <wp:docPr id="1686086023" name="92a43500-e8be-11ef-af52-99cf135f81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937122" name="92a43500-e8be-11ef-af52-99cf135f819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810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454648" name="a60cb070-e84d-11ef-9816-910d53913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320881" name="a60cb070-e84d-11ef-9816-910d539138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099132" name="ad3badb0-e84d-11ef-9d95-937af492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680478" name="ad3badb0-e84d-11ef-9d95-937af4920e6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Versand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323935" name="c726da00-e84e-11ef-9b6b-9d427f92f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23507" name="c726da00-e84e-11ef-9b6b-9d427f92f11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4594764" name="d026edc0-e84e-11ef-9474-a938d96b3e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953316" name="d026edc0-e84e-11ef-9474-a938d96b3e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315495" name="18328840-e84f-11ef-9572-c13b2c88d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372964" name="18328840-e84f-11ef-9572-c13b2c88d45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894263" name="1bbce780-e84f-11ef-a481-fd5c60af0f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68135" name="1bbce780-e84f-11ef-a481-fd5c60af0fd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710660" name="d1034e90-e84f-11ef-ae05-89eb58d337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566901" name="d1034e90-e84f-11ef-ae05-89eb58d3373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498764" name="d736d4d0-e84f-11ef-8568-5f85eb5b1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274773" name="d736d4d0-e84f-11ef-8568-5f85eb5b104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185018" name="32fc7140-e84f-11ef-8065-cb089221a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820661" name="32fc7140-e84f-11ef-8065-cb089221af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6228" name="3a8e7610-e84f-11ef-80c5-8ded43b48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06502" name="3a8e7610-e84f-11ef-80c5-8ded43b48eb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928444" name="4bd28410-e850-11ef-a5a1-8326babc7e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328619" name="4bd28410-e850-11ef-a5a1-8326babc7e6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354985" name="51b13390-e850-11ef-8e46-ed618b0666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61502" name="51b13390-e850-11ef-8e46-ed618b06662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119350" name="73d60bd0-e850-11ef-9c25-336625eed1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075854" name="73d60bd0-e850-11ef-9c25-336625eed1f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719364" name="787d9ae0-e850-11ef-a4e8-07d3a37f7e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375583" name="787d9ae0-e850-11ef-a4e8-07d3a37f7e1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ZI-2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02471" name="5f256a50-e850-11ef-a8b1-6d734c370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601220" name="5f256a50-e850-11ef-a8b1-6d734c370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343283" name="66aff510-e850-11ef-aee0-2f22ac94b1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5310" name="66aff510-e850-11ef-aee0-2f22ac94b17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239077" name="0db32020-e852-11ef-85ab-95fa713358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800822" name="0db32020-e852-11ef-85ab-95fa713358d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023241" name="14e46750-e852-11ef-8312-495de57d65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46335" name="14e46750-e852-11ef-8312-495de57d658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624964" name="cd243840-e852-11ef-a394-c9a6a7bfc5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476748" name="cd243840-e852-11ef-a394-c9a6a7bfc5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99791" name="d2ce1c20-e852-11ef-a3d1-cd4a180949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136704" name="d2ce1c20-e852-11ef-a3d1-cd4a1809494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9226002" name="61cdbc10-e852-11ef-8374-0be329360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837322" name="61cdbc10-e852-11ef-8374-0be32936036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9145016" name="68a43910-e852-11ef-be51-219a4de07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441248" name="68a43910-e852-11ef-be51-219a4de07b5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ganze Whg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743673" name="ed380ad0-e852-11ef-abca-459f2473d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764998" name="ed380ad0-e852-11ef-abca-459f2473d8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247123" name="f4f6ec00-e852-11ef-badf-9543b54f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032922" name="f4f6ec00-e852-11ef-badf-9543b54f4d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489224" name="89d85340-e853-11ef-ab45-652f25b00c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319237" name="89d85340-e853-11ef-ab45-652f25b00ce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507545" name="9140b000-e853-11ef-a5eb-0d2a2c4029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984226" name="9140b000-e853-11ef-a5eb-0d2a2c40294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4570443" name="af10d420-e853-11ef-9c03-515d6e656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351346" name="af10d420-e853-11ef-9c03-515d6e656ed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83654" name="b4f2df00-e853-11ef-957a-ebb8373469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404138" name="b4f2df00-e853-11ef-957a-ebb8373469e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475350" name="72f10630-e854-11ef-b0a1-813f19f6b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61818" name="72f10630-e854-11ef-b0a1-813f19f6b34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813317" name="7a3d9d90-e854-11ef-8874-b3ccbe7e35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50865" name="7a3d9d90-e854-11ef-8874-b3ccbe7e356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5 202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09985" name="89046c00-e854-11ef-9d4a-97e336ab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857158" name="89046c00-e854-11ef-9d4a-97e336ab13b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128548" name="8efe6bb0-e854-11ef-b48d-9b2402502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5273" name="8efe6bb0-e854-11ef-b48d-9b240250263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5 202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14061" name="99efef30-e854-11ef-a1ee-a97184ee0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18102" name="99efef30-e854-11ef-a1ee-a97184ee07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3937575" name="9d6dcb50-e854-11ef-b0bc-bb70568ba6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327971" name="9d6dcb50-e854-11ef-b0bc-bb70568ba66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weiss-grau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276165" name="ab8dab60-e854-11ef-b452-09b2ef7bd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319863" name="ab8dab60-e854-11ef-b452-09b2ef7bdf2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5048312" name="b24507a0-e854-11ef-8759-039a6bff73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31609" name="b24507a0-e854-11ef-8759-039a6bff737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228287" name="034cac50-e857-11ef-951a-91d80ad2d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109729" name="034cac50-e857-11ef-951a-91d80ad2d8f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1221500" name="0a60f5a0-e857-11ef-a538-2dc98d95e3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470264" name="0a60f5a0-e857-11ef-a538-2dc98d95e39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29634" name="296d9160-e857-11ef-a966-8f7514017e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056175" name="296d9160-e857-11ef-a966-8f7514017e1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266752" name="2dffc3b0-e857-11ef-a34b-f9d9cb1f4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59465" name="2dffc3b0-e857-11ef-a34b-f9d9cb1f4d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9715458" name="40054260-e857-11ef-bc45-d1711efb32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82139" name="40054260-e857-11ef-bc45-d1711efb322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144658" name="45382180-e857-11ef-a1c2-4501329d0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279898" name="45382180-e857-11ef-a1c2-4501329d02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126982" name="786839f0-e857-11ef-b004-835c95d8d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298325" name="786839f0-e857-11ef-b004-835c95d8dff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7123372" name="7bd83360-e857-11ef-bd3e-f75606d150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109261" name="7bd83360-e857-11ef-bd3e-f75606d150c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878699" name="9cf315b0-e857-11ef-9116-bd2a29728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588512" name="9cf315b0-e857-11ef-9116-bd2a29728109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895500" name="a16b5760-e857-11ef-a22d-7d5d23f4d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428860" name="a16b5760-e857-11ef-a22d-7d5d23f4d646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795105" name="d93431d0-e857-11ef-87e1-dfc122b01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924426" name="d93431d0-e857-11ef-87e1-dfc122b01da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213279" name="de1a2970-e857-11ef-a51d-7d1d33d6b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920776" name="de1a2970-e857-11ef-a51d-7d1d33d6bca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ZI-3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1136211" name="ec03de50-e857-11ef-886e-d1ff159d4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103590" name="ec03de50-e857-11ef-886e-d1ff159d4385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2366875" name="efcb6da0-e857-11ef-98c0-4fbf0c6f62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442045" name="efcb6da0-e857-11ef-98c0-4fbf0c6f6215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2404420" name="60726310-e858-11ef-bfcf-15e32e9841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079464" name="60726310-e858-11ef-bfcf-15e32e9841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990508" name="e43ec620-e858-11ef-9b98-953d33e7ad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7715" name="e43ec620-e858-11ef-9b98-953d33e7ad2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352661" name="7b1e6e60-e859-11ef-aca2-2d588799f0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460604" name="7b1e6e60-e859-11ef-aca2-2d588799f0e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3318726" name="80c7dd10-e859-11ef-934a-c17d483e18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45316" name="80c7dd10-e859-11ef-934a-c17d483e186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919651" name="ae47f720-e859-11ef-8c4d-05dfd51a6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08387" name="ae47f720-e859-11ef-8c4d-05dfd51a6de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0348953" name="b4d201d0-e859-11ef-8b7b-ed0f3bac5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390293" name="b4d201d0-e859-11ef-8b7b-ed0f3bac5f4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1481805" name="f55e3520-e859-11ef-a8fe-f57ebaad75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857259" name="f55e3520-e859-11ef-a8fe-f57ebaad7589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898019" name="f9f71e30-e859-11ef-adf9-5b880c9288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140002" name="f9f71e30-e859-11ef-adf9-5b880c92884c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Bodenaufbau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891155" name="22a58bf0-e85a-11ef-8c44-35ca68e81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441449" name="22a58bf0-e85a-11ef-8c44-35ca68e817e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07583" name="33d0d740-e85a-11ef-bf57-cf9f825a1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60603" name="33d0d740-e85a-11ef-bf57-cf9f825a1ce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344474" name="c8c77430-e85a-11ef-94c0-dbb1e5fc8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893910" name="c8c77430-e85a-11ef-94c0-dbb1e5fc870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975387" name="cc05fd60-e85a-11ef-9419-4fa3210754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40757" name="cc05fd60-e85a-11ef-9419-4fa3210754c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5 205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400588" name="dba79b70-e85a-11ef-a714-5136d1df2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652900" name="dba79b70-e85a-11ef-a714-5136d1df258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042023" name="e0bb59d0-e85a-11ef-a2a5-3dbcaf79c4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22942" name="e0bb59d0-e85a-11ef-a2a5-3dbcaf79c4e6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Abstellkammer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596764" name="49b48fa0-e85c-11ef-a030-7f726b912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77371" name="49b48fa0-e85c-11ef-a030-7f726b91284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724841" name="4ec3ba20-e85c-11ef-b720-eb3ea013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677377" name="4ec3ba20-e85c-11ef-b720-eb3ea013cb57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390823" name="d025fb00-e85c-11ef-a1ac-bf689df4a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74260" name="d025fb00-e85c-11ef-a1ac-bf689df4ac4c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310926" name="d6acd160-e85c-11ef-a8fd-67a44f347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330130" name="d6acd160-e85c-11ef-a8fd-67a44f347856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295606" name="3a332e50-e85d-11ef-a8cc-4169658a35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913264" name="3a332e50-e85d-11ef-a8cc-4169658a35c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182683" name="3efceb60-e85d-11ef-82e5-a50251bfe6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765270" name="3efceb60-e85d-11ef-82e5-a50251bfe6c7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036768" name="53fc7030-e85d-11ef-a856-631a7b71ec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587222" name="53fc7030-e85d-11ef-a856-631a7b71ec6b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502689" name="57898e90-e85d-11ef-be49-cf1c53780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155378" name="57898e90-e85d-11ef-be49-cf1c53780118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477388" name="71b90c50-e85d-11ef-ba61-4f24c59e63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719721" name="71b90c50-e85d-11ef-ba61-4f24c59e6344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8138447" name="75d7e360-e85d-11ef-82ac-170cdec208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87407" name="75d7e360-e85d-11ef-82ac-170cdec20849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211412" name="ab32f220-e85d-11ef-86e5-319563d3e5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1058" name="ab32f220-e85d-11ef-86e5-319563d3e5f1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311905" name="b5d989f0-e85d-11ef-a4c5-c12d3d161f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321863" name="b5d989f0-e85d-11ef-a4c5-c12d3d161f76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666502" name="0f85c6d0-e85e-11ef-ab86-8d77a2bdff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291566" name="0f85c6d0-e85e-11ef-ab86-8d77a2bdffa9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492919" name="1693a780-e85e-11ef-abc7-6f4f3aa81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488399" name="1693a780-e85e-11ef-abc7-6f4f3aa811f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969476" name="792eba10-e85e-11ef-be37-75294e63c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097638" name="792eba10-e85e-11ef-be37-75294e63c16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678720" name="80496c00-e85e-11ef-8af2-5d5b46ad91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662592" name="80496c00-e85e-11ef-8af2-5d5b46ad91d1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4.5 Zi.Whg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525771" name="c86e0cc0-e85e-11ef-aea8-4b5f3624e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524455" name="c86e0cc0-e85e-11ef-aea8-4b5f3624e3e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627541" name="d05a6690-e85e-11ef-a264-a73e558b30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46211" name="d05a6690-e85e-11ef-a264-a73e558b30c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302480" name="e4cdff10-e85e-11ef-b3a5-b9cbca0fe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631406" name="e4cdff10-e85e-11ef-b3a5-b9cbca0fe1e5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055394" name="e856d7b0-e85e-11ef-be9b-012c24b9e5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556249" name="e856d7b0-e85e-11ef-be9b-012c24b9e5c5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739718" name="49e33960-e85f-11ef-bb33-1f5f24558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75122" name="49e33960-e85f-11ef-bb33-1f5f24558240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4147071" name="4faade70-e85f-11ef-9c34-d342ad7ba0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908612" name="4faade70-e85f-11ef-9c34-d342ad7ba0b6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494461" name="73e8d2b0-e85f-11ef-9678-e30aec8ee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904381" name="73e8d2b0-e85f-11ef-9678-e30aec8eec1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414685" name="78c9c140-e85f-11ef-ad7b-ab1f900d9b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041942" name="78c9c140-e85f-11ef-ad7b-ab1f900d9b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221540" name="8e1d8090-e85f-11ef-a973-97df5e86b0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035592" name="8e1d8090-e85f-11ef-a973-97df5e86b033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166747" name="a9fdbb90-e85f-11ef-972d-dd38b8ffab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06964" name="a9fdbb90-e85f-11ef-972d-dd38b8ffab3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156399" name="192f7620-e860-11ef-bdbf-198131fa7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298227" name="192f7620-e860-11ef-bdbf-198131fa7e05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8941496" name="2065c660-e860-11ef-b2f0-eda073dd15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637702" name="2065c660-e860-11ef-b2f0-eda073dd1550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1 4.5Zi rechts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51827" name="45459ff0-e860-11ef-a2c3-0dd769f62d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111166" name="45459ff0-e860-11ef-a2c3-0dd769f62dfc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1841059" name="4fae6b70-e860-11ef-84df-9f415e864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090654" name="4fae6b70-e860-11ef-84df-9f415e864bd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Treppen und Zwischenböden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32270" name="3613c8c0-e862-11ef-9bf7-b1c06ca32c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091942" name="3613c8c0-e862-11ef-9bf7-b1c06ca32cd4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928623" name="3c0abb30-e862-11ef-89e6-dd873947b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018690" name="3c0abb30-e862-11ef-89e6-dd873947b42c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723461" name="71cacd50-e862-11ef-baf9-1f91f82842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556479" name="71cacd50-e862-11ef-baf9-1f91f8284294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9211170" name="75e51080-e862-11ef-b35d-9f1e64fdc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63192" name="75e51080-e862-11ef-b35d-9f1e64fdc5cb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938405" name="83cc8600-e863-11ef-9c0c-ffd59cb53c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550122" name="83cc8600-e863-11ef-9c0c-ffd59cb53cd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36300" name="89733590-e863-11ef-bc28-57bf2f6af2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047085" name="89733590-e863-11ef-bc28-57bf2f6af204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603562" name="ac362290-e863-11ef-a4eb-6941da8ab7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713908" name="ac362290-e863-11ef-a4eb-6941da8ab759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3289717" name="b8020080-e863-11ef-b51a-db34b21463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670945" name="b8020080-e863-11ef-b51a-db34b214634f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4311838" name="e837c4b0-e863-11ef-b399-e78f858cc7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727179" name="e837c4b0-e863-11ef-b399-e78f858cc7c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119567" name="f088d3c0-e863-11ef-910a-3b54e02d7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661939" name="f088d3c0-e863-11ef-910a-3b54e02d745d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286457" name="3a042ae0-e864-11ef-a059-af52ea5af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098846" name="3a042ae0-e864-11ef-a059-af52ea5afed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605067" name="40270f50-e864-11ef-aa43-cd9c9f3547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07717" name="40270f50-e864-11ef-aa43-cd9c9f354758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5 303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4828294" name="5275f310-e864-11ef-8557-777c74a4d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57936" name="5275f310-e864-11ef-8557-777c74a4db1a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038759" name="59440ba0-e864-11ef-8ec8-39300f395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532683" name="59440ba0-e864-11ef-8ec8-39300f395e3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857895" name="da95a350-e867-11ef-bef9-ffb83274f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989592" name="da95a350-e867-11ef-bef9-ffb83274f3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977061" name="deb0f7f0-e867-11ef-ae18-a738e7fa9d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056630" name="deb0f7f0-e867-11ef-ae18-a738e7fa9d89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969263" name="03203560-e868-11ef-b91c-3961928fc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001400" name="03203560-e868-11ef-b91c-3961928fc465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214135" name="11504210-e868-11ef-8a7d-d9ca2f172b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743095" name="11504210-e868-11ef-8a7d-d9ca2f172b26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Treppenstufen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7329773" name="478cfe40-e868-11ef-bde1-2142e256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855" name="478cfe40-e868-11ef-bde1-2142e2561b8a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326806" name="4dedaf00-e868-11ef-8e79-bd7f8e807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69970" name="4dedaf00-e868-11ef-8e79-bd7f8e807699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714952" name="dfa24050-e868-11ef-9c8e-c74be69706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09117" name="dfa24050-e868-11ef-9c8e-c74be69706e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976305" name="e4adc150-e868-11ef-b5d5-67d49717df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416641" name="e4adc150-e868-11ef-b5d5-67d49717df8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734342" name="12f04100-e869-11ef-a7b9-c79fc50cd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440875" name="12f04100-e869-11ef-a7b9-c79fc50cde74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352386" name="17190320-e869-11ef-8af2-ffe4a6b2a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361889" name="17190320-e869-11ef-8af2-ffe4a6b2a61b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285607" name="31f5b0d0-e869-11ef-be3e-83ef99917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589013" name="31f5b0d0-e869-11ef-be3e-83ef99917a8b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164029" name="37929c60-e869-11ef-b920-57821941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85821" name="37929c60-e869-11ef-b920-57821941020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3849070" name="5091fe90-e869-11ef-95b3-03f734edc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167037" name="5091fe90-e869-11ef-95b3-03f734edca3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9281443" name="5b22eb80-e869-11ef-abcb-d1657ee3b8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740022" name="5b22eb80-e869-11ef-abcb-d1657ee3b8c1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386623" name="a2a2c0c0-e869-11ef-a7d8-dd5ed65224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12493" name="a2a2c0c0-e869-11ef-a7d8-dd5ed6522488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198515" name="a9c7abe0-e869-11ef-9ed9-57b487773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635532" name="a9c7abe0-e869-11ef-9ed9-57b487773f26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5 101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weiss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921443" name="cd902200-e869-11ef-ab20-e18fc64d3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221649" name="cd902200-e869-11ef-ab20-e18fc64d3f1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151679" name="d1bba340-e869-11ef-9da1-bb5163179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050827" name="d1bba340-e869-11ef-9da1-bb516317930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Zement Formteil</w:t>
            </w:r>
          </w:p>
          <w:p>
            <w:pPr>
              <w:spacing w:before="0" w:after="0"/>
            </w:pPr>
            <w:r>
              <w:t>Treppenstufen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3945833" name="942a6b00-e86a-11ef-8679-d5649c173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302638" name="942a6b00-e86a-11ef-8679-d5649c173de8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9724380" name="9b80c660-e86a-11ef-b1d9-e7ae17bb5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899668" name="9b80c660-e86a-11ef-b1d9-e7ae17bb589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WD 5 Treppenhaus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Zement Formteil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906600" name="b64c5d10-e86a-11ef-abb2-4da6dbafe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063555" name="b64c5d10-e86a-11ef-abb2-4da6dbafe878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772211" name="bd6699d0-e86a-11ef-b91e-ff65120e5e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587527" name="bd6699d0-e86a-11ef-b91e-ff65120e5e28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DN70 Welschdörfli 1-5</w:t>
          </w:r>
        </w:p>
        <w:p>
          <w:pPr>
            <w:spacing w:before="0" w:after="0"/>
          </w:pPr>
          <w:r>
            <w:t>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footer.xml" Type="http://schemas.openxmlformats.org/officeDocument/2006/relationships/footer" Id="rId14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