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Oberfeldstrasse 43, 8408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5014956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3184969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