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1. OG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62883756" name="6e8f6c00-10c9-11f1-a124-71af2a5d481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95722293" name="6e8f6c00-10c9-11f1-a124-71af2a5d481a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3352006" name="98f41540-10c9-11f1-a124-71af2a5d481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72005613" name="98f41540-10c9-11f1-a124-71af2a5d481a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/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1. 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16010202" name="1056fad0-10ca-11f1-a124-71af2a5d481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32655964" name="1056fad0-10ca-11f1-a124-71af2a5d481a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88313718" name="1a085d30-10ca-11f1-a124-71af2a5d481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57477345" name="1a085d30-10ca-11f1-a124-71af2a5d481a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1. OG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32511240" name="23335180-10ca-11f1-a124-71af2a5d481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5616340" name="23335180-10ca-11f1-a124-71af2a5d481a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78741632" name="2ab2dfc0-10ca-11f1-a124-71af2a5d481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48056969" name="2ab2dfc0-10ca-11f1-a124-71af2a5d481a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1. 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89898499" name="96d07c80-10ca-11f1-a124-71af2a5d481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12896076" name="96d07c80-10ca-11f1-a124-71af2a5d481a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83847781" name="9be1c9e0-10ca-11f1-a124-71af2a5d481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27210516" name="9be1c9e0-10ca-11f1-a124-71af2a5d481a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Treppenhaus </w:t>
            </w:r>
          </w:p>
          <w:p>
            <w:pPr>
              <w:spacing w:before="0" w:after="0"/>
            </w:pPr>
            <w:r>
              <w:t>EG - OG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(elastische) Bodenbeläge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20908597" name="68e723e0-10cb-11f1-a124-71af2a5d481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29407770" name="68e723e0-10cb-11f1-a124-71af2a5d481a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9909340" name="6d415640-10cb-11f1-a124-71af2a5d481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7108553" name="6d415640-10cb-11f1-a124-71af2a5d481a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Oberfeldstrasse 43, 8408 Winterthur</w:t>
          </w:r>
        </w:p>
        <w:p>
          <w:pPr>
            <w:spacing w:before="0" w:after="0"/>
          </w:pPr>
          <w:r>
            <w:t>743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