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links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8921169" name="d5f42a80-109b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699053" name="d5f42a80-109b-11f1-ae26-01fa636aea6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rechts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726636" name="032d297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523660" name="032d2970-109c-11f1-ae26-01fa636aea6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links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8027898" name="10ad200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0820" name="10ad2000-109c-11f1-ae26-01fa636aea61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rechts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5656204" name="2451338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026945" name="24513380-109c-11f1-ae26-01fa636aea61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rechts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9913878" name="33d0075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499601" name="33d00750-109c-11f1-ae26-01fa636aea6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links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4020205" name="3c4a223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803970" name="3c4a2230-109c-11f1-ae26-01fa636aea61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links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1670250" name="4be7c8a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874061" name="4be7c8a0-109c-11f1-ae26-01fa636aea6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rechts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2000006" name="56ce9dc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721418" name="56ce9dc0-109c-11f1-ae26-01fa636aea6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6429154" name="77c3a89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521759" name="77c3a890-109c-11f1-ae26-01fa636aea6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539985" name="8793f7c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974172" name="8793f7c0-109c-11f1-ae26-01fa636aea61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56, links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7957014" name="beaff06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094970" name="beaff060-109c-11f1-ae26-01fa636aea6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56, rechts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8214566" name="cedfc4b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833200" name="cedfc4b0-109c-11f1-ae26-01fa636aea6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56, links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4698351" name="e1b600e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0699859" name="e1b600e0-109c-11f1-ae26-01fa636aea6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56, rechts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5063078" name="f1b3056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467832" name="f1b30560-109c-11f1-ae26-01fa636aea6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56, links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5790179" name="fff7f9a0-109c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088126" name="fff7f9a0-109c-11f1-ae26-01fa636aea6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56, rechts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242958" name="0e5de360-109d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637261" name="0e5de360-109d-11f1-ae26-01fa636aea61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56, links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722267" name="1e554290-109d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958948" name="1e554290-109d-11f1-ae26-01fa636aea6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2197291" name="2b58b620-109d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580347" name="2b58b620-109d-11f1-ae26-01fa636aea6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56, Treppe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4747702" name="4f653a20-109d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4289635" name="4f653a20-109d-11f1-ae26-01fa636aea61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56, 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Staubprobe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0809772" name="588afe50-109d-11f1-ae26-01fa636aea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7841702" name="588afe50-109d-11f1-ae26-01fa636aea6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NBP Badenerstrasse 56 Dietikon </w:t>
          </w:r>
        </w:p>
        <w:p>
          <w:pPr>
            <w:spacing w:before="0" w:after="0"/>
          </w:pPr>
          <w:r>
            <w:t>746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