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Tägerstein 6,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368321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15924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