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8445803" name="ce13ea60-0e45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0470042" name="ce13ea60-0e45-11f1-9e17-490f6897922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6260731" name="db30d960-0e45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0413099" name="db30d960-0e45-11f1-9e17-490f6897922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Waschküche/ Trockeraum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6582680" name="f9ed8060-0e45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3170531" name="f9ed8060-0e45-11f1-9e17-490f6897922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7556696" name="03f8e9a0-0e46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7446862" name="03f8e9a0-0e46-11f1-9e17-490f6897922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Rohrbandage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0274985" name="1c05fc90-0e46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901308" name="1c05fc90-0e46-11f1-9e17-490f6897922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3143129" name="218b6880-0e46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2393009" name="218b6880-0e46-11f1-9e17-490f6897922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-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376956" name="e0fc3280-0e46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4330898" name="e0fc3280-0e46-11f1-9e17-490f6897922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0687348" name="e45ebe70-0e46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2033013" name="e45ebe70-0e46-11f1-9e17-490f6897922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9603942" name="3362dce0-0e47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9498521" name="3362dce0-0e47-11f1-9e17-490f6897922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0483607" name="38583dd0-0e47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8711331" name="38583dd0-0e47-11f1-9e17-490f6897922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938303" name="59f48fb0-0e48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8276851" name="59f48fb0-0e48-11f1-9e17-490f68979223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16362" name="5f88efc0-0e48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544226" name="5f88efc0-0e48-11f1-9e17-490f6897922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1624215" name="72a20150-0e48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1333372" name="72a20150-0e48-11f1-9e17-490f6897922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2032368" name="7529e4b0-0e48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2036051" name="7529e4b0-0e48-11f1-9e17-490f6897922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7547975" name="823dfa10-0e48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7475248" name="823dfa10-0e48-11f1-9e17-490f6897922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359917" name="876b8200-0e48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9071369" name="876b8200-0e48-11f1-9e17-490f6897922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0166945" name="9852bf70-0e48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7932858" name="9852bf70-0e48-11f1-9e17-490f6897922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0548193" name="9ca1f550-0e48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1276712" name="9ca1f550-0e48-11f1-9e17-490f68979223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777033" name="566dbd70-0e49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082778" name="566dbd70-0e49-11f1-9e17-490f6897922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8811729" name="5b2922a0-0e49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4767001" name="5b2922a0-0e49-11f1-9e17-490f68979223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6539421" name="69b64370-0e49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8071665" name="69b64370-0e49-11f1-9e17-490f6897922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5209703" name="6f1d7900-0e49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8083687" name="6f1d7900-0e49-11f1-9e17-490f6897922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7414672" name="78935900-0e49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7494892" name="78935900-0e49-11f1-9e17-490f68979223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1793552" name="822f3790-0e49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9293369" name="822f3790-0e49-11f1-9e17-490f68979223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421012" name="8be68d60-0e49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0805835" name="8be68d60-0e49-11f1-9e17-490f6897922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3803715" name="91625c60-0e49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8143724" name="91625c60-0e49-11f1-9e17-490f68979223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5369589" name="c7e10390-0e49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3902861" name="c7e10390-0e49-11f1-9e17-490f68979223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594978" name="cce61bf0-0e49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4309068" name="cce61bf0-0e49-11f1-9e17-490f68979223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Schlafzimner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8363331" name="1d060aa0-0e4a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2356410" name="1d060aa0-0e4a-11f1-9e17-490f68979223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1922488" name="212d4620-0e4a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055536" name="212d4620-0e4a-11f1-9e17-490f68979223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EG-OG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9681832" name="47b180e0-0e4a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3882572" name="47b180e0-0e4a-11f1-9e17-490f68979223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8152867" name="4d331c40-0e4a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971887" name="4d331c40-0e4a-11f1-9e17-490f68979223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6968" name="482c27c0-0e4d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4652219" name="482c27c0-0e4d-11f1-9e17-490f68979223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707979" name="5099bf80-0e4d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1894466" name="5099bf80-0e4d-11f1-9e17-490f68979223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0865573" name="5b64f650-0e4d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2706724" name="5b64f650-0e4d-11f1-9e17-490f68979223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4018064" name="61e53d00-0e4d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6500216" name="61e53d00-0e4d-11f1-9e17-490f68979223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1682610" name="7d30b210-0e4d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8810389" name="7d30b210-0e4d-11f1-9e17-490f68979223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917314" name="816ab240-0e4d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439888" name="816ab240-0e4d-11f1-9e17-490f68979223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2668224" name="e36a4820-0e4d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5454711" name="e36a4820-0e4d-11f1-9e17-490f68979223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0590857" name="e7587240-0e4d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9251766" name="e7587240-0e4d-11f1-9e17-490f68979223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9905828" name="f11ac490-0e4d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9413144" name="f11ac490-0e4d-11f1-9e17-490f68979223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4709285" name="f5a3f630-0e4d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812637" name="f5a3f630-0e4d-11f1-9e17-490f68979223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Bad </w:t>
            </w:r>
          </w:p>
          <w:p>
            <w:pPr>
              <w:spacing w:before="0" w:after="0"/>
            </w:pPr>
            <w:r>
              <w:t>OG /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3403097" name="ffa80c70-0e4d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3460309" name="ffa80c70-0e4d-11f1-9e17-490f68979223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3930832" name="032f8580-0e4e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990325" name="032f8580-0e4e-11f1-9e17-490f68979223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8087858" name="03957dd0-0e4f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2379617" name="03957dd0-0e4f-11f1-9e17-490f68979223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6714624" name="066e6760-0e4f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7732489" name="066e6760-0e4f-11f1-9e17-490f68979223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7193640" name="12715ae0-0e4f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4857268" name="12715ae0-0e4f-11f1-9e17-490f68979223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8983497" name="16ca06a0-0e4f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2196153" name="16ca06a0-0e4f-11f1-9e17-490f68979223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6011473" name="22695650-0e4f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7295890" name="22695650-0e4f-11f1-9e17-490f68979223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5465630" name="27161580-0e4f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0474895" name="27161580-0e4f-11f1-9e17-490f68979223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9371250" name="7328b950-0e4f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1690550" name="7328b950-0e4f-11f1-9e17-490f68979223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5379384" name="7669da90-0e4f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3837887" name="7669da90-0e4f-11f1-9e17-490f68979223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Anschlagkitt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3626027" name="e5c1bac0-0e4f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3732123" name="e5c1bac0-0e4f-11f1-9e17-490f68979223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8462479" name="ec091720-0e4f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0019776" name="ec091720-0e4f-11f1-9e17-490f68979223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5889232" name="30a6b400-0e50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3438440" name="30a6b400-0e50-11f1-9e17-490f68979223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2726149" name="35eea1c0-0e50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4643265" name="35eea1c0-0e50-11f1-9e17-490f68979223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OG-DG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9207769" name="7d403b10-0e50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6683126" name="7d403b10-0e50-11f1-9e17-490f68979223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2710178" name="81022510-0e50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1177034" name="81022510-0e50-11f1-9e17-490f68979223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Tägerstein 6, 8910 Affoltern am Albis</w:t>
          </w:r>
        </w:p>
        <w:p>
          <w:pPr>
            <w:spacing w:before="0" w:after="0"/>
          </w:pPr>
          <w:r>
            <w:t>737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footer.xml" Type="http://schemas.openxmlformats.org/officeDocument/2006/relationships/footer" Id="rId6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