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Halsgasse 23, 8640 Rapperswil-Jona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