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0619311" name="089edcc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474064" name="089edcc0-1090-11f1-831c-4f486a750ab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4123720" name="0c23bdc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481219" name="0c23bdc0-1090-11f1-831c-4f486a750ab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9652902" name="1e02056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81735" name="1e020560-1090-11f1-831c-4f486a750ab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5070081" name="2314b25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33125" name="2314b250-1090-11f1-831c-4f486a750ab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2651222" name="31a2bd8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338820" name="31a2bd80-1090-11f1-831c-4f486a750ab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1269929" name="36150bc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854965" name="36150bc0-1090-11f1-831c-4f486a750ab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115863" name="46e342f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568974" name="46e342f0-1090-11f1-831c-4f486a750ab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3724811" name="4c4a2a6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759045" name="4c4a2a60-1090-11f1-831c-4f486a750ab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1777562" name="0c603510-1091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3703576" name="0c603510-1091-11f1-831c-4f486a750ab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3758597" name="13b5a610-1091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267083" name="13b5a610-1091-11f1-831c-4f486a750ab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795559" name="4ee970e0-1091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746366" name="4ee970e0-1091-11f1-831c-4f486a750ab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851480" name="5232cf80-1091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884938" name="5232cf80-1091-11f1-831c-4f486a750ab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DG- EG </w:t>
            </w:r>
          </w:p>
          <w:p>
            <w:pPr>
              <w:spacing w:before="0" w:after="0"/>
            </w:pPr>
            <w:r>
              <w:t>Kamin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0604414" name="74b66990-1091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954967" name="74b66990-1091-11f1-831c-4f486a750ab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5357342" name="7d491580-1091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486815" name="7d491580-1091-11f1-831c-4f486a750ab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/ 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ohne Kleber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499231" name="99cb195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479767" name="99cb1950-1092-11f1-831c-4f486a750ab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8686875" name="9dd3823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099818" name="9dd38230-1092-11f1-831c-4f486a750ab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3148709" name="b9ee2e2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666948" name="b9ee2e20-1092-11f1-831c-4f486a750ab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4253483" name="bd47e07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006039" name="bd47e070-1092-11f1-831c-4f486a750ab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/ 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5595534" name="debd65e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753811" name="debd65e0-1092-11f1-831c-4f486a750ab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177755" name="e1c2ddb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261192" name="e1c2ddb0-1092-11f1-831c-4f486a750ab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/ 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8920982" name="f190bbe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239519" name="f190bbe0-1092-11f1-831c-4f486a750ab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6594836" name="faaac04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737569" name="faaac040-1092-11f1-831c-4f486a750ab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0177024" name="7edfa920-1093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321861" name="7edfa920-1093-11f1-831c-4f486a750ab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0845683" name="83a74350-1093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660271" name="83a74350-1093-11f1-831c-4f486a750ab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3662454" name="528072f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558814" name="528072f0-1094-11f1-831c-4f486a750ab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5287348" name="58156f4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119478" name="58156f40-1094-11f1-831c-4f486a750aba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Küchenabdeckung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6787784" name="6a7c6ee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76762" name="6a7c6ee0-1094-11f1-831c-4f486a750ab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154380" name="6f00e59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197013" name="6f00e590-1094-11f1-831c-4f486a750ab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7012944" name="7ae9734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625397" name="7ae97340-1094-11f1-831c-4f486a750ab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8183573" name="804e10c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191192" name="804e10c0-1094-11f1-831c-4f486a750ab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1372790" name="89bb654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257369" name="89bb6540-1094-11f1-831c-4f486a750ab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0891044" name="8d71b68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971674" name="8d71b680-1094-11f1-831c-4f486a750ab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6089680" name="9933825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230800" name="99338250-1094-11f1-831c-4f486a750ab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662006" name="b0e3cf4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579733" name="b0e3cf40-1094-11f1-831c-4f486a750ab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6752737" name="d0fe318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530340" name="d0fe3180-1094-11f1-831c-4f486a750ab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1197449" name="d512cf6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993224" name="d512cf60-1094-11f1-831c-4f486a750ab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2327298" name="fdb15ea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7403798" name="fdb15ea0-1094-11f1-831c-4f486a750aba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2117704" name="054908c0-1095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988035" name="054908c0-1095-11f1-831c-4f486a750ab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Spachtelmasse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5826783" name="a24294c0-1095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897655" name="a24294c0-1095-11f1-831c-4f486a750ab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386654" name="a7f4dd10-1095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965458" name="a7f4dd10-1095-11f1-831c-4f486a750aba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Halsgasse 23, 8640 Rapperswil-Jona</w:t>
          </w:r>
        </w:p>
        <w:p>
          <w:pPr>
            <w:spacing w:before="0" w:after="0"/>
          </w:pPr>
          <w:r>
            <w:t>740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