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ltenriedstrasse 23, 6045 Meggen</w:t>
          </w:r>
        </w:p>
        <w:p>
          <w:pPr>
            <w:spacing w:before="0" w:after="0"/>
          </w:pPr>
          <w:r>
            <w:t>72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