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Haltenriedstrasse 23, 6045 Meggen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638475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0132294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