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702356" name="2fc8c20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391985" name="2fc8c200-0bdd-11f1-803f-b5e16a72f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046706" name="36c9aa6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378356" name="36c9aa60-0bdd-11f1-803f-b5e16a72f4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094270" name="4451692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074817" name="44516920-0bdd-11f1-803f-b5e16a72f4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755248" name="4adfe0a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150513" name="4adfe0a0-0bdd-11f1-803f-b5e16a72f4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909063" name="61a669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190210" name="61a669d0-0bdd-11f1-803f-b5e16a72f4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561358" name="69ae13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770247" name="69ae13d0-0bdd-11f1-803f-b5e16a72f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160196" name="c53bbae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983023" name="c53bbae0-0bdd-11f1-803f-b5e16a72f4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06101" name="c9778f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150880" name="c9778fd0-0bdd-11f1-803f-b5e16a72f4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578434" name="220627b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729888" name="220627b0-0bde-11f1-803f-b5e16a72f4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778713" name="299c995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84240" name="299c9950-0bde-11f1-803f-b5e16a72f4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319858" name="8a48d43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76152" name="8a48d430-0bde-11f1-803f-b5e16a72f4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50200" name="aadafe8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96216" name="aadafe80-0bde-11f1-803f-b5e16a72f4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923521" name="81de7b5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12939" name="81de7b50-0bdf-11f1-803f-b5e16a72f4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359552" name="859fc91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461403" name="859fc910-0bdf-11f1-803f-b5e16a72f4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821702" name="b79dca2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468106" name="b79dca20-0bdf-11f1-803f-b5e16a72f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315277" name="be0ef5a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65689" name="be0ef5a0-0bdf-11f1-803f-b5e16a72f4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04725" name="74852a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745133" name="74852a20-0be0-11f1-803f-b5e16a72f4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059664" name="82ebb0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40141" name="82ebb020-0be0-11f1-803f-b5e16a72f4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88433" name="9d8a1c5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549532" name="9d8a1c50-0be0-11f1-803f-b5e16a72f4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386315" name="abc377d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235840" name="abc377d0-0be0-11f1-803f-b5e16a72f4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807005" name="082537c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53145" name="082537c0-0be1-11f1-803f-b5e16a72f4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325048" name="0c59448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803913" name="0c594480-0be1-11f1-803f-b5e16a72f4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104211" name="46d446a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230125" name="46d446a0-0be1-11f1-803f-b5e16a72f4c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209994" name="6073e07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114946" name="6073e070-0be1-11f1-803f-b5e16a72f4c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886734" name="1da3bb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882510" name="1da3bb20-0be2-11f1-803f-b5e16a72f4c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195659" name="25f7b06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25095" name="25f7b060-0be2-11f1-803f-b5e16a72f4c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098050" name="3729645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68745" name="37296450-0be2-11f1-803f-b5e16a72f4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579940" name="3e0bc83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604845" name="3e0bc830-0be2-11f1-803f-b5e16a72f4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801452" name="a054c3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41298" name="a054c320-0be2-11f1-803f-b5e16a72f4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987515" name="ac8ad49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163580" name="ac8ad490-0be2-11f1-803f-b5e16a72f4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Turnzimmer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844867" name="0cbb5a5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259206" name="0cbb5a50-0be4-11f1-803f-b5e16a72f4c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339382" name="1281c6e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238347" name="1281c6e0-0be4-11f1-803f-b5e16a72f4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Turnzimmer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710158" name="3152440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775641" name="31524400-0be4-11f1-803f-b5e16a72f4c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741215" name="37146ad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762743" name="37146ad0-0be4-11f1-803f-b5e16a72f4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672271" name="42495ff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189952" name="42495ff0-0be4-11f1-803f-b5e16a72f4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290336" name="4c603ae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283327" name="4c603ae0-0be4-11f1-803f-b5e16a72f4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034461" name="61370c9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283325" name="61370c90-0be5-11f1-803f-b5e16a72f4c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850541" name="6501d03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04735" name="6501d030-0be5-11f1-803f-b5e16a72f4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853263" name="c641e6a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701987" name="c641e6a0-0be5-11f1-803f-b5e16a72f4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104000" name="cd2757c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545991" name="cd2757c0-0be5-11f1-803f-b5e16a72f4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Haltenriedstrasse 23, 6045 Meggen</w:t>
          </w:r>
        </w:p>
        <w:p>
          <w:pPr>
            <w:spacing w:before="0" w:after="0"/>
          </w:pPr>
          <w:r>
            <w:t>728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