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Hofstetterweidweg 19A, 8143 Stallikon,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