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Zimmer 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15873423" name="e1403b1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94155696" name="e1403b10-0d6f-11f1-9f6f-c3de6f6daf44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83435973" name="e4250b80-0d6f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0271669" name="e4250b80-0d6f-11f1-9f6f-c3de6f6daf44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3985161" name="0eccd84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875894" name="0eccd840-0d70-11f1-9f6f-c3de6f6daf44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91336764" name="149c6c9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2196841" name="149c6c90-0d70-11f1-9f6f-c3de6f6daf44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02338031" name="251816f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197339" name="251816f0-0d70-11f1-9f6f-c3de6f6daf44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03859274" name="29b0b1e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8520710" name="29b0b1e0-0d70-11f1-9f6f-c3de6f6daf44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</w:t>
            </w:r>
          </w:p>
          <w:p>
            <w:pPr>
              <w:spacing w:before="0" w:after="0"/>
            </w:pPr>
            <w:r>
              <w:t>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34021017" name="45f5a22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0155055" name="45f5a220-0d70-11f1-9f6f-c3de6f6daf44.jp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64286368" name="48a4e3a0-0d70-11f1-9f6f-c3de6f6daf44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79528993" name="48a4e3a0-0d70-11f1-9f6f-c3de6f6daf44.jp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Hofstetterweidweg 19A, 8143 Stallikon, Schweiz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