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Mühlacherstrasse 10, 5212 Hausen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5578986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275356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