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1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6577550" name="bea196a0-e2df-11ef-8c86-f74e1e4fc16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3847423" name="bea196a0-e2df-11ef-8c86-f74e1e4fc168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00834237" name="c7a52cd0-e2df-11ef-a601-dfde6df3870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7500866" name="c7a52cd0-e2df-11ef-a601-dfde6df38701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Alle Schlafzimmer  </w:t>
            </w:r>
          </w:p>
          <w:p>
            <w:pPr>
              <w:spacing w:before="0" w:after="0"/>
            </w:pPr>
            <w:r>
              <w:t>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5609515" name="f128c4e0-e2df-11ef-9702-8bcff05727e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6292410" name="f128c4e0-e2df-11ef-9702-8bcff05727e6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0544689" name="f7ae3bb0-e2df-11ef-8627-a3a81f2f6f3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3751007" name="f7ae3bb0-e2df-11ef-8627-a3a81f2f6f3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/ WC / Gang  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17372659" name="1aeb3ab0-e2e0-11ef-8182-133f7828f3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8529889" name="1aeb3ab0-e2e0-11ef-8182-133f7828f343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8448310" name="2475b420-e2e0-11ef-b1bf-352c754a11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99851423" name="2475b420-e2e0-11ef-b1bf-352c754a1165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027169" name="96198020-e2e0-11ef-a34f-73ef09a2b91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5529672" name="96198020-e2e0-11ef-a34f-73ef09a2b91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478906" name="9d7a3bc0-e2e0-11ef-ab51-bbfebe5b45a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6069008" name="9d7a3bc0-e2e0-11ef-ab51-bbfebe5b45a1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56528" name="ac79a660-e2e0-11ef-97a4-c552bfb599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2619137" name="ac79a660-e2e0-11ef-97a4-c552bfb5998d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2031856" name="b39bf970-e2e0-11ef-a195-9ff35415f3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7547391" name="b39bf970-e2e0-11ef-a195-9ff35415f3ec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0325322" name="d0974160-e2e0-11ef-a9b2-1140122c098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682827" name="d0974160-e2e0-11ef-a9b2-1140122c098c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3873007" name="d5a840a0-e2e0-11ef-aa17-751ad5693c4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3133555" name="d5a840a0-e2e0-11ef-aa17-751ad5693c48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3562239" name="e781f460-e2e0-11ef-be67-194c1a776e9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0079256" name="e781f460-e2e0-11ef-be67-194c1a776e96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0916730" name="f0936d40-e2e0-11ef-adfb-1d0aa16a7e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6309069" name="f0936d40-e2e0-11ef-adfb-1d0aa16a7ed4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8249233" name="fd763970-e2e0-11ef-a9e3-f5f6c2588e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0078010" name="fd763970-e2e0-11ef-a9e3-f5f6c2588e43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544795" name="02c18290-e2e1-11ef-b8f6-9d82ae6cd40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8677370" name="02c18290-e2e1-11ef-b8f6-9d82ae6cd40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Alle Schlafzimmer / Gang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05575564" name="1e22c990-e2e1-11ef-b496-dd7102183f4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5220137" name="1e22c990-e2e1-11ef-b496-dd7102183f43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7608424" name="27409e80-e2e1-11ef-b6e3-1392b7d41a6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0557394" name="27409e80-e2e1-11ef-b6e3-1392b7d41a6e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Schlafzimmer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14450995" name="47ae50e0-e2e1-11ef-baf7-09f88e64a1b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8978035" name="47ae50e0-e2e1-11ef-baf7-09f88e64a1bb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6903463" name="4e581890-e2e1-11ef-85cb-9bdb9b466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733264" name="4e581890-e2e1-11ef-85cb-9bdb9b466be5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006965" name="ce238cd0-e2e1-11ef-b4fe-85be34bc21d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9508929" name="ce238cd0-e2e1-11ef-b4fe-85be34bc21d5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8686" name="d5267100-e2e1-11ef-8ceb-0750db08c6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3008750" name="d5267100-e2e1-11ef-8ceb-0750db08c625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34519039" name="3f1f0ae0-e2e2-11ef-8db9-8dc0ce8e762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301633" name="3f1f0ae0-e2e2-11ef-8db9-8dc0ce8e7623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2101987" name="43bdc050-e2e2-11ef-a643-09dffc9ce4f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2352093" name="43bdc050-e2e2-11ef-a643-09dffc9ce4fc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09162731" name="508ed940-e2e2-11ef-baa6-4d61454596f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6501557" name="508ed940-e2e2-11ef-baa6-4d61454596f4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8003778" name="55891c30-e2e2-11ef-b8c1-79713317704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678878" name="55891c30-e2e2-11ef-b8c1-79713317704b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Sauna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/ 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Wand / 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9732118" name="7e7e4500-e2e4-11ef-9ff6-e334c5bc00f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7333976" name="7e7e4500-e2e4-11ef-9ff6-e334c5bc00f1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061181" name="8559f220-e2e4-11ef-b77d-111bf9de2d4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9263872" name="8559f220-e2e4-11ef-b77d-111bf9de2d49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Technikraum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Rohrummantellung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06467086" name="a4f11aa0-e2e4-11ef-8253-c1be9729136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9433704" name="a4f11aa0-e2e4-11ef-8253-c1be97291364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825757" name="ad4b7880-e2e4-11ef-8b3d-59a3d0fc3be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34816118" name="ad4b7880-e2e4-11ef-8b3d-59a3d0fc3be5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Dusche </w:t>
            </w:r>
          </w:p>
          <w:p>
            <w:pPr>
              <w:spacing w:before="0" w:after="0"/>
            </w:pPr>
            <w:r>
              <w:t>UG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/ 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09322" name="d256a7d0-e2e4-11ef-a551-5514b028b45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7881749" name="d256a7d0-e2e4-11ef-a551-5514b028b453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9174215" name="d64d5d70-e2e4-11ef-991f-dd16f51eb25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5648596" name="d64d5d70-e2e4-11ef-991f-dd16f51eb25c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Fassde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6085685" name="433f1310-e2e5-11ef-900f-792ec8da6af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22403460" name="433f1310-e2e5-11ef-900f-792ec8da6af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7609786" name="5e3a6c50-e2e5-11ef-9267-6980e91e397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53898342" name="5e3a6c50-e2e5-11ef-9267-6980e91e397c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Mühlacherstrasse 10, 5212 Hausen </w:t>
          </w:r>
        </w:p>
        <w:p>
          <w:pPr>
            <w:spacing w:before="0" w:after="0"/>
          </w:pPr>
          <w:r>
            <w:t>153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r="http://schemas.openxmlformats.org/officeDocument/2006/relationships" xmlns:w15="http://schemas.microsoft.com/office/word/2012/wordml" xmlns:m="http://schemas.openxmlformats.org/officeDocument/2006/math" xmlns:wp="http://schemas.openxmlformats.org/drawingml/2006/wordprocessingDrawing" xmlns:a="http://schemas.openxmlformats.org/drawingml/2006/main" xmlns:wp14="http://schemas.microsoft.com/office/word/2010/wordprocessingDrawing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