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Deckenpanelen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ehemaliger Belagskleber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2.Lage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Elektrokasten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LAP von Türen trennen und für Wiedereinbau reinigen.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Ottostrasse 30, 7000 Chur, Schweiz</w:t>
          </w:r>
        </w:p>
        <w:p>
          <w:pPr>
            <w:spacing w:before="0" w:after="0"/>
          </w:pPr>
          <w:r>
            <w:t>727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