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Ottostrasse 30, 7000 Chur,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727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53863661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7492439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