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3290342" name="3747bd9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272917" name="3747bd90-0be9-11f1-a93b-bd0bdcdb44e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630416" name="3a23182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81178" name="3a231820-0be9-11f1-a93b-bd0bdcdb44e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840411" name="56df0d2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722878" name="56df0d20-0be9-11f1-a93b-bd0bdcdb44e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7284107" name="59edacb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689464" name="59edacb0-0be9-11f1-a93b-bd0bdcdb44e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4853655" name="66d6936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527187" name="66d69360-0be9-11f1-a93b-bd0bdcdb44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22761" name="6ab469d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636942" name="6ab469d0-0be9-11f1-a93b-bd0bdcdb44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967774" name="83940f0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26239" name="83940f00-0be9-11f1-a93b-bd0bdcdb44e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3054345" name="8603fd9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950292" name="8603fd90-0be9-11f1-a93b-bd0bdcdb44e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281726" name="963817a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26744" name="963817a0-0be9-11f1-a93b-bd0bdcdb44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6947314" name="9ac540e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223244" name="9ac540e0-0be9-11f1-a93b-bd0bdcdb44e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3720861" name="ae0673e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170211" name="ae0673e0-0be9-11f1-a93b-bd0bdcdb44e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61661" name="b4244f4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154875" name="b4244f40-0be9-11f1-a93b-bd0bdcdb44e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424426" name="0564b73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85794" name="0564b730-0bec-11f1-a93b-bd0bdcdb44e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524911" name="0812721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839172" name="08127210-0bec-11f1-a93b-bd0bdcdb44e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9947509" name="1db080d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750241" name="1db080d0-0bec-11f1-a93b-bd0bdcdb44e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9331204" name="2177c20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007138" name="2177c200-0bec-11f1-a93b-bd0bdcdb44e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9508443" name="2abcce0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290745" name="2abcce00-0bec-11f1-a93b-bd0bdcdb44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193896" name="3082774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790849" name="30827740-0bec-11f1-a93b-bd0bdcdb44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485722" name="640e6b5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19230" name="640e6b50-0bec-11f1-a93b-bd0bdcdb44e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758366" name="6723e8b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710074" name="6723e8b0-0bec-11f1-a93b-bd0bdcdb44e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6659779" name="1299d73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264364" name="1299d730-0bee-11f1-a93b-bd0bdcdb44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2227971" name="19df90c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310250" name="19df90c0-0bee-11f1-a93b-bd0bdcdb44e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2978893" name="8effd95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656265" name="8effd950-0bee-11f1-a93b-bd0bdcdb44e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4124205" name="91865d2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040877" name="91865d20-0bee-11f1-a93b-bd0bdcdb44e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2570821" name="8c6a6bf0-0bef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533302" name="8c6a6bf0-0bef-11f1-a93b-bd0bdcdb44e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3571822" name="91a03140-0bef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84" name="91a03140-0bef-11f1-a93b-bd0bdcdb44e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Ottostrasse 30, 7000 Chur, Schweiz</w:t>
          </w:r>
        </w:p>
        <w:p>
          <w:pPr>
            <w:spacing w:before="0" w:after="0"/>
          </w:pPr>
          <w:r>
            <w:t>727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